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F9C0B9" w14:textId="57154D18" w:rsidR="00A34D47" w:rsidRPr="0094339A" w:rsidRDefault="001C7B99" w:rsidP="00A34D47">
      <w:pPr>
        <w:pStyle w:val="a9"/>
        <w:ind w:left="5103"/>
        <w:rPr>
          <w:rFonts w:ascii="Times New Roman" w:hAnsi="Times New Roman" w:cs="Times New Roman"/>
          <w:sz w:val="26"/>
          <w:szCs w:val="26"/>
          <w:lang w:val="uk-UA"/>
        </w:rPr>
      </w:pPr>
      <w:r w:rsidRPr="0094339A">
        <w:rPr>
          <w:rFonts w:ascii="Times New Roman" w:hAnsi="Times New Roman" w:cs="Times New Roman"/>
          <w:sz w:val="26"/>
          <w:szCs w:val="26"/>
          <w:lang w:val="uk-UA"/>
        </w:rPr>
        <w:t xml:space="preserve">Додаток </w:t>
      </w:r>
    </w:p>
    <w:p w14:paraId="5C0BC534" w14:textId="4F199599" w:rsidR="001C7B99" w:rsidRDefault="001C7B99" w:rsidP="00A34D47">
      <w:pPr>
        <w:pStyle w:val="a9"/>
        <w:ind w:left="5103"/>
        <w:rPr>
          <w:rFonts w:ascii="Times New Roman" w:hAnsi="Times New Roman" w:cs="Times New Roman"/>
          <w:sz w:val="26"/>
          <w:szCs w:val="26"/>
          <w:lang w:val="uk-UA"/>
        </w:rPr>
      </w:pPr>
      <w:r w:rsidRPr="00A34D47">
        <w:rPr>
          <w:rFonts w:ascii="Times New Roman" w:hAnsi="Times New Roman" w:cs="Times New Roman"/>
          <w:sz w:val="26"/>
          <w:szCs w:val="26"/>
          <w:lang w:val="uk-UA"/>
        </w:rPr>
        <w:t>до Порядку проведення</w:t>
      </w:r>
      <w:r w:rsidRPr="00CF0610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Pr="00A34D47">
        <w:rPr>
          <w:rFonts w:ascii="Times New Roman" w:hAnsi="Times New Roman" w:cs="Times New Roman"/>
          <w:bCs/>
          <w:sz w:val="26"/>
          <w:szCs w:val="26"/>
          <w:lang w:val="uk-UA"/>
        </w:rPr>
        <w:t>Національною комісією, що здійснює державне регулювання у сферах енергетики та комунальних послуг,</w:t>
      </w:r>
      <w:r w:rsidRPr="00A34D47">
        <w:rPr>
          <w:rFonts w:ascii="Times New Roman" w:hAnsi="Times New Roman" w:cs="Times New Roman"/>
          <w:sz w:val="26"/>
          <w:szCs w:val="26"/>
          <w:lang w:val="uk-UA"/>
        </w:rPr>
        <w:t xml:space="preserve"> контрольних перевірок правильності встановлення тарифів</w:t>
      </w:r>
      <w:r w:rsidRPr="00CF0610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Pr="00A34D47">
        <w:rPr>
          <w:rFonts w:ascii="Times New Roman" w:hAnsi="Times New Roman" w:cs="Times New Roman"/>
          <w:sz w:val="26"/>
          <w:szCs w:val="26"/>
          <w:lang w:val="uk-UA"/>
        </w:rPr>
        <w:t>на послуги з централізованого водопостачання та централізованого водовідведення</w:t>
      </w:r>
    </w:p>
    <w:p w14:paraId="238CFA7B" w14:textId="40A8D4AF" w:rsidR="00C90AE7" w:rsidRPr="00A34D47" w:rsidRDefault="00C90AE7" w:rsidP="00A34D47">
      <w:pPr>
        <w:pStyle w:val="a9"/>
        <w:ind w:left="5103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>(пункт 5.1)</w:t>
      </w:r>
    </w:p>
    <w:p w14:paraId="7D2B002E" w14:textId="3CE6BDFC" w:rsidR="00A34D47" w:rsidRDefault="00A34D47" w:rsidP="00E12E6B">
      <w:pPr>
        <w:pStyle w:val="a9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3A4270" w14:textId="77777777" w:rsidR="00B20525" w:rsidRDefault="00B20525" w:rsidP="00E12E6B">
      <w:pPr>
        <w:pStyle w:val="a9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4C18D126" w14:textId="77777777" w:rsidR="007C049A" w:rsidRDefault="007C049A" w:rsidP="00E12E6B">
      <w:pPr>
        <w:pStyle w:val="a9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D86439E" w14:textId="1F5995E9" w:rsidR="00E12E6B" w:rsidRDefault="00986716" w:rsidP="00E12E6B">
      <w:pPr>
        <w:pStyle w:val="a9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E12E6B">
        <w:rPr>
          <w:rFonts w:ascii="Times New Roman" w:hAnsi="Times New Roman" w:cs="Times New Roman"/>
          <w:b/>
          <w:sz w:val="26"/>
          <w:szCs w:val="26"/>
          <w:lang w:val="uk-UA"/>
        </w:rPr>
        <w:t>ВИСНОВОК</w:t>
      </w:r>
    </w:p>
    <w:p w14:paraId="2D63AD7B" w14:textId="77777777" w:rsidR="0035115D" w:rsidRDefault="00986716" w:rsidP="00E12E6B">
      <w:pPr>
        <w:pStyle w:val="a9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E12E6B">
        <w:rPr>
          <w:rFonts w:ascii="Times New Roman" w:hAnsi="Times New Roman" w:cs="Times New Roman"/>
          <w:sz w:val="26"/>
          <w:szCs w:val="26"/>
          <w:lang w:val="uk-UA"/>
        </w:rPr>
        <w:t>за результатами контрольної перевірки правильності встановлення тарифів</w:t>
      </w:r>
      <w:r w:rsidR="0035115D" w:rsidRPr="00CF0610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Pr="00E12E6B">
        <w:rPr>
          <w:rFonts w:ascii="Times New Roman" w:hAnsi="Times New Roman" w:cs="Times New Roman"/>
          <w:sz w:val="26"/>
          <w:szCs w:val="26"/>
          <w:lang w:val="uk-UA"/>
        </w:rPr>
        <w:t>на послуги</w:t>
      </w:r>
    </w:p>
    <w:p w14:paraId="0465FB8C" w14:textId="5268B7B7" w:rsidR="00A715D2" w:rsidRPr="00E12E6B" w:rsidRDefault="00986716" w:rsidP="00E12E6B">
      <w:pPr>
        <w:pStyle w:val="a9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E12E6B">
        <w:rPr>
          <w:rFonts w:ascii="Times New Roman" w:hAnsi="Times New Roman" w:cs="Times New Roman"/>
          <w:sz w:val="26"/>
          <w:szCs w:val="26"/>
          <w:lang w:val="uk-UA"/>
        </w:rPr>
        <w:t>з централізованого водопостачання та централізованого водовідведення</w:t>
      </w:r>
    </w:p>
    <w:p w14:paraId="6C0CF665" w14:textId="77777777" w:rsidR="0035115D" w:rsidRDefault="0035115D" w:rsidP="0035115D">
      <w:pPr>
        <w:pStyle w:val="a9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56C26B82" w14:textId="1DDA5177" w:rsidR="004B1ACE" w:rsidRDefault="0035115D" w:rsidP="0035115D">
      <w:pPr>
        <w:pStyle w:val="a9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E12E6B">
        <w:rPr>
          <w:rFonts w:ascii="Times New Roman" w:hAnsi="Times New Roman" w:cs="Times New Roman"/>
          <w:sz w:val="26"/>
          <w:szCs w:val="26"/>
          <w:lang w:val="uk-UA"/>
        </w:rPr>
        <w:t xml:space="preserve">від </w:t>
      </w:r>
      <w:r w:rsidRPr="00E12E6B">
        <w:rPr>
          <w:rFonts w:ascii="Times New Roman" w:hAnsi="Times New Roman" w:cs="Times New Roman"/>
          <w:sz w:val="26"/>
          <w:szCs w:val="26"/>
        </w:rPr>
        <w:t>«</w:t>
      </w:r>
      <w:r>
        <w:rPr>
          <w:rFonts w:ascii="Times New Roman" w:hAnsi="Times New Roman" w:cs="Times New Roman"/>
          <w:sz w:val="26"/>
          <w:szCs w:val="26"/>
        </w:rPr>
        <w:t>___</w:t>
      </w:r>
      <w:r w:rsidRPr="00E12E6B">
        <w:rPr>
          <w:rFonts w:ascii="Times New Roman" w:hAnsi="Times New Roman" w:cs="Times New Roman"/>
          <w:sz w:val="26"/>
          <w:szCs w:val="26"/>
        </w:rPr>
        <w:t>»</w:t>
      </w:r>
      <w:r w:rsidRPr="00E12E6B">
        <w:rPr>
          <w:rFonts w:ascii="Times New Roman" w:hAnsi="Times New Roman" w:cs="Times New Roman"/>
          <w:sz w:val="26"/>
          <w:szCs w:val="26"/>
          <w:lang w:val="uk-UA"/>
        </w:rPr>
        <w:t xml:space="preserve"> ____________ 20_</w:t>
      </w:r>
      <w:r w:rsidR="00A34D47">
        <w:rPr>
          <w:rFonts w:ascii="Times New Roman" w:hAnsi="Times New Roman" w:cs="Times New Roman"/>
          <w:sz w:val="26"/>
          <w:szCs w:val="26"/>
          <w:lang w:val="uk-UA"/>
        </w:rPr>
        <w:t>_</w:t>
      </w:r>
      <w:r w:rsidRPr="00E12E6B">
        <w:rPr>
          <w:rFonts w:ascii="Times New Roman" w:hAnsi="Times New Roman" w:cs="Times New Roman"/>
          <w:sz w:val="26"/>
          <w:szCs w:val="26"/>
          <w:lang w:val="uk-UA"/>
        </w:rPr>
        <w:t xml:space="preserve">року </w:t>
      </w:r>
      <w:r>
        <w:rPr>
          <w:rFonts w:ascii="Times New Roman" w:hAnsi="Times New Roman" w:cs="Times New Roman"/>
          <w:sz w:val="26"/>
          <w:szCs w:val="26"/>
        </w:rPr>
        <w:t xml:space="preserve">     </w:t>
      </w:r>
      <w:r w:rsidR="00986716" w:rsidRPr="00E12E6B">
        <w:rPr>
          <w:rFonts w:ascii="Times New Roman" w:hAnsi="Times New Roman" w:cs="Times New Roman"/>
          <w:sz w:val="26"/>
          <w:szCs w:val="26"/>
          <w:lang w:val="uk-UA"/>
        </w:rPr>
        <w:t>№</w:t>
      </w:r>
    </w:p>
    <w:p w14:paraId="798E851E" w14:textId="77777777" w:rsidR="0035115D" w:rsidRDefault="0035115D" w:rsidP="0035115D">
      <w:pPr>
        <w:pStyle w:val="a9"/>
        <w:jc w:val="center"/>
        <w:rPr>
          <w:sz w:val="26"/>
          <w:szCs w:val="26"/>
        </w:rPr>
      </w:pPr>
    </w:p>
    <w:p w14:paraId="680689B8" w14:textId="5732E685" w:rsidR="004B1ACE" w:rsidRPr="007C069D" w:rsidRDefault="004B1ACE" w:rsidP="0000477A">
      <w:pPr>
        <w:pStyle w:val="a9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7C069D">
        <w:rPr>
          <w:rFonts w:ascii="Times New Roman" w:hAnsi="Times New Roman" w:cs="Times New Roman"/>
          <w:b/>
          <w:sz w:val="26"/>
          <w:szCs w:val="26"/>
        </w:rPr>
        <w:t>I</w:t>
      </w:r>
      <w:r w:rsidRPr="007C069D">
        <w:rPr>
          <w:rFonts w:ascii="Times New Roman" w:hAnsi="Times New Roman" w:cs="Times New Roman"/>
          <w:b/>
          <w:sz w:val="26"/>
          <w:szCs w:val="26"/>
          <w:lang w:val="ru-RU"/>
        </w:rPr>
        <w:t xml:space="preserve">. </w:t>
      </w:r>
      <w:r w:rsidRPr="007C069D">
        <w:rPr>
          <w:rFonts w:ascii="Times New Roman" w:hAnsi="Times New Roman" w:cs="Times New Roman"/>
          <w:b/>
          <w:sz w:val="26"/>
          <w:szCs w:val="26"/>
          <w:lang w:val="uk-UA"/>
        </w:rPr>
        <w:t>Загальні відомості</w:t>
      </w:r>
    </w:p>
    <w:tbl>
      <w:tblPr>
        <w:tblStyle w:val="aff2"/>
        <w:tblW w:w="0" w:type="auto"/>
        <w:tblLook w:val="04A0" w:firstRow="1" w:lastRow="0" w:firstColumn="1" w:lastColumn="0" w:noHBand="0" w:noVBand="1"/>
      </w:tblPr>
      <w:tblGrid>
        <w:gridCol w:w="3964"/>
        <w:gridCol w:w="5954"/>
      </w:tblGrid>
      <w:tr w:rsidR="0069162C" w:rsidRPr="00BC0EFB" w14:paraId="50031B0F" w14:textId="77777777" w:rsidTr="00F70ABA">
        <w:tc>
          <w:tcPr>
            <w:tcW w:w="3964" w:type="dxa"/>
          </w:tcPr>
          <w:p w14:paraId="6A4B69B2" w14:textId="02A775C2" w:rsidR="0069162C" w:rsidRPr="00BC0EFB" w:rsidRDefault="0069162C" w:rsidP="0000477A">
            <w:pPr>
              <w:pStyle w:val="a9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BC0EFB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Уповноважений орган:</w:t>
            </w:r>
          </w:p>
        </w:tc>
        <w:tc>
          <w:tcPr>
            <w:tcW w:w="5954" w:type="dxa"/>
          </w:tcPr>
          <w:p w14:paraId="0BA0773D" w14:textId="77777777" w:rsidR="0069162C" w:rsidRPr="00BC0EFB" w:rsidRDefault="0069162C" w:rsidP="0000477A">
            <w:pPr>
              <w:pStyle w:val="a9"/>
              <w:ind w:firstLine="567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  <w:p w14:paraId="13F33094" w14:textId="77777777" w:rsidR="0069162C" w:rsidRPr="00BC0EFB" w:rsidRDefault="0069162C" w:rsidP="0000477A">
            <w:pPr>
              <w:pStyle w:val="a9"/>
              <w:ind w:firstLine="567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  <w:p w14:paraId="6A22B192" w14:textId="260B20B9" w:rsidR="0069162C" w:rsidRPr="00BC0EFB" w:rsidRDefault="0069162C" w:rsidP="0000477A">
            <w:pPr>
              <w:pStyle w:val="a9"/>
              <w:ind w:firstLine="567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69162C" w:rsidRPr="00BC0EFB" w14:paraId="1B275EE8" w14:textId="77777777" w:rsidTr="00F70ABA">
        <w:tc>
          <w:tcPr>
            <w:tcW w:w="3964" w:type="dxa"/>
          </w:tcPr>
          <w:p w14:paraId="2231F34E" w14:textId="3E9D550E" w:rsidR="0069162C" w:rsidRPr="00BC0EFB" w:rsidRDefault="0069162C" w:rsidP="0000477A">
            <w:pPr>
              <w:pStyle w:val="a9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BC0EFB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Суб’єкт господарювання:</w:t>
            </w:r>
          </w:p>
        </w:tc>
        <w:tc>
          <w:tcPr>
            <w:tcW w:w="5954" w:type="dxa"/>
          </w:tcPr>
          <w:p w14:paraId="2757D6E8" w14:textId="77777777" w:rsidR="0069162C" w:rsidRPr="00BC0EFB" w:rsidRDefault="0069162C" w:rsidP="0000477A">
            <w:pPr>
              <w:pStyle w:val="a9"/>
              <w:ind w:firstLine="567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  <w:p w14:paraId="702F0C51" w14:textId="77777777" w:rsidR="0069162C" w:rsidRPr="00BC0EFB" w:rsidRDefault="0069162C" w:rsidP="0000477A">
            <w:pPr>
              <w:pStyle w:val="a9"/>
              <w:ind w:firstLine="567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  <w:p w14:paraId="714FBD8B" w14:textId="6FDC4424" w:rsidR="0069162C" w:rsidRPr="00BC0EFB" w:rsidRDefault="0069162C" w:rsidP="0000477A">
            <w:pPr>
              <w:pStyle w:val="a9"/>
              <w:ind w:firstLine="567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69162C" w:rsidRPr="00CF0610" w14:paraId="6B2AC4C2" w14:textId="77777777" w:rsidTr="00F70ABA">
        <w:tc>
          <w:tcPr>
            <w:tcW w:w="3964" w:type="dxa"/>
          </w:tcPr>
          <w:p w14:paraId="5070A2DA" w14:textId="689C9952" w:rsidR="0069162C" w:rsidRPr="00BC0EFB" w:rsidRDefault="0069162C" w:rsidP="0000477A">
            <w:pPr>
              <w:pStyle w:val="a9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BC0EFB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Рішення уповноваженого органу про встановлення тарифів:</w:t>
            </w:r>
          </w:p>
        </w:tc>
        <w:tc>
          <w:tcPr>
            <w:tcW w:w="5954" w:type="dxa"/>
          </w:tcPr>
          <w:p w14:paraId="6FA1BF22" w14:textId="77777777" w:rsidR="0069162C" w:rsidRPr="00BC0EFB" w:rsidRDefault="0069162C" w:rsidP="0000477A">
            <w:pPr>
              <w:pStyle w:val="a9"/>
              <w:ind w:firstLine="567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  <w:p w14:paraId="0C24645C" w14:textId="3ABDA9A2" w:rsidR="0069162C" w:rsidRPr="00BC0EFB" w:rsidRDefault="0069162C" w:rsidP="0000477A">
            <w:pPr>
              <w:pStyle w:val="a9"/>
              <w:ind w:firstLine="567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14:paraId="7383C7BB" w14:textId="77777777" w:rsidR="00AB62CF" w:rsidRPr="00BC0EFB" w:rsidRDefault="00AB62CF" w:rsidP="0000477A">
      <w:pPr>
        <w:pStyle w:val="a9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14:paraId="77B75602" w14:textId="77777777" w:rsidR="007C049A" w:rsidRPr="007C069D" w:rsidRDefault="00CF0610" w:rsidP="007C049A">
      <w:pPr>
        <w:pStyle w:val="a9"/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  <w:r w:rsidRPr="007C069D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ІІ. </w:t>
      </w:r>
      <w:r w:rsidRPr="00CF0610">
        <w:rPr>
          <w:rFonts w:ascii="Times New Roman" w:hAnsi="Times New Roman" w:cs="Times New Roman"/>
          <w:b/>
          <w:bCs/>
          <w:sz w:val="26"/>
          <w:szCs w:val="26"/>
          <w:lang w:val="uk-UA"/>
        </w:rPr>
        <w:t>Вид та підстава</w:t>
      </w:r>
      <w:r w:rsidRPr="007C069D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проведення контрольної</w:t>
      </w:r>
      <w:r w:rsidR="007C049A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</w:t>
      </w:r>
      <w:r w:rsidR="007C049A" w:rsidRPr="007C069D">
        <w:rPr>
          <w:rFonts w:ascii="Times New Roman" w:hAnsi="Times New Roman" w:cs="Times New Roman"/>
          <w:b/>
          <w:bCs/>
          <w:sz w:val="26"/>
          <w:szCs w:val="26"/>
          <w:lang w:val="uk-UA"/>
        </w:rPr>
        <w:t>перевірки</w:t>
      </w:r>
    </w:p>
    <w:p w14:paraId="4348E8C4" w14:textId="4F6B8B87" w:rsidR="00CF0610" w:rsidRDefault="00CF0610" w:rsidP="0000477A">
      <w:pPr>
        <w:pStyle w:val="a9"/>
        <w:jc w:val="center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14:paraId="3532FB3E" w14:textId="77777777" w:rsidR="00CF0610" w:rsidRDefault="00CF0610" w:rsidP="00CF0610">
      <w:pPr>
        <w:pStyle w:val="a9"/>
        <w:ind w:left="567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  <w:r w:rsidRPr="00CF0610">
        <w:rPr>
          <w:rFonts w:ascii="Times New Roman" w:hAnsi="Times New Roman" w:cs="Times New Roman"/>
          <w:b/>
          <w:bCs/>
          <w:sz w:val="26"/>
          <w:szCs w:val="26"/>
          <w:lang w:val="uk-UA"/>
        </w:rPr>
        <w:t>Вид контрольної перевірки</w:t>
      </w: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5A2F54E5" w14:textId="2456C23A" w:rsidR="00CF0610" w:rsidRPr="00CF0610" w:rsidRDefault="00CF0610" w:rsidP="00CF0610">
      <w:pPr>
        <w:pStyle w:val="a9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BC0EFB">
        <w:rPr>
          <w:rFonts w:ascii="Segoe UI Symbol" w:hAnsi="Segoe UI Symbol" w:cs="Segoe UI Symbol"/>
          <w:sz w:val="26"/>
          <w:szCs w:val="26"/>
          <w:lang w:val="uk-UA"/>
        </w:rPr>
        <w:t>☐</w:t>
      </w:r>
      <w:r w:rsidRPr="00BC0EF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bCs/>
          <w:sz w:val="26"/>
          <w:szCs w:val="26"/>
          <w:lang w:val="uk-UA"/>
        </w:rPr>
        <w:t>П</w:t>
      </w:r>
      <w:r w:rsidRPr="00CF0610">
        <w:rPr>
          <w:rFonts w:ascii="Times New Roman" w:hAnsi="Times New Roman" w:cs="Times New Roman"/>
          <w:bCs/>
          <w:sz w:val="26"/>
          <w:szCs w:val="26"/>
          <w:lang w:val="uk-UA"/>
        </w:rPr>
        <w:t>ланова</w:t>
      </w:r>
      <w:r w:rsidRPr="00CF0610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</w:p>
    <w:p w14:paraId="7C0E23ED" w14:textId="736D8323" w:rsidR="00CF0610" w:rsidRPr="00CF0610" w:rsidRDefault="00CF0610" w:rsidP="00CF0610">
      <w:pPr>
        <w:pStyle w:val="a9"/>
        <w:ind w:left="567"/>
        <w:rPr>
          <w:rFonts w:ascii="Times New Roman" w:hAnsi="Times New Roman" w:cs="Times New Roman"/>
          <w:bCs/>
          <w:sz w:val="26"/>
          <w:szCs w:val="26"/>
          <w:lang w:val="uk-UA"/>
        </w:rPr>
      </w:pPr>
      <w:r w:rsidRPr="00CF0610">
        <w:rPr>
          <w:rFonts w:ascii="Segoe UI Symbol" w:hAnsi="Segoe UI Symbol" w:cs="Segoe UI Symbol"/>
          <w:sz w:val="26"/>
          <w:szCs w:val="26"/>
          <w:lang w:val="uk-UA"/>
        </w:rPr>
        <w:t>☐</w:t>
      </w:r>
      <w:r w:rsidRPr="00CF0610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bCs/>
          <w:sz w:val="26"/>
          <w:szCs w:val="26"/>
          <w:lang w:val="uk-UA"/>
        </w:rPr>
        <w:t>П</w:t>
      </w:r>
      <w:r w:rsidRPr="00CF0610">
        <w:rPr>
          <w:rFonts w:ascii="Times New Roman" w:hAnsi="Times New Roman" w:cs="Times New Roman"/>
          <w:bCs/>
          <w:sz w:val="26"/>
          <w:szCs w:val="26"/>
          <w:lang w:val="uk-UA"/>
        </w:rPr>
        <w:t>озапланова</w:t>
      </w:r>
    </w:p>
    <w:p w14:paraId="5EE53C76" w14:textId="496D723D" w:rsidR="00CF0610" w:rsidRDefault="00CF0610" w:rsidP="0000477A">
      <w:pPr>
        <w:pStyle w:val="a9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CF0610">
        <w:rPr>
          <w:rFonts w:ascii="Times New Roman" w:hAnsi="Times New Roman" w:cs="Times New Roman"/>
          <w:sz w:val="26"/>
          <w:szCs w:val="26"/>
          <w:lang w:val="uk-UA"/>
        </w:rPr>
        <w:t>Підстава проведення контрольної перевірки:</w:t>
      </w:r>
    </w:p>
    <w:p w14:paraId="3EB9CEBF" w14:textId="0597CB1A" w:rsidR="00CF0610" w:rsidRPr="00CF0610" w:rsidRDefault="00CF0610" w:rsidP="00CF0610">
      <w:pPr>
        <w:pStyle w:val="a9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 xml:space="preserve">___________________________________________________________________________ </w:t>
      </w:r>
      <w:r w:rsidRPr="00CF0610">
        <w:rPr>
          <w:rFonts w:ascii="Times New Roman" w:hAnsi="Times New Roman" w:cs="Times New Roman"/>
          <w:i/>
          <w:sz w:val="26"/>
          <w:szCs w:val="26"/>
          <w:lang w:val="ru-RU"/>
        </w:rPr>
        <w:t>(</w:t>
      </w:r>
      <w:r w:rsidRPr="00CF0610">
        <w:rPr>
          <w:rFonts w:ascii="Times New Roman" w:hAnsi="Times New Roman" w:cs="Times New Roman"/>
          <w:i/>
          <w:sz w:val="26"/>
          <w:szCs w:val="26"/>
          <w:lang w:val="uk-UA"/>
        </w:rPr>
        <w:t xml:space="preserve">реквізити річного плану контрольних перевірок або рішення НКРЕКП про </w:t>
      </w:r>
    </w:p>
    <w:p w14:paraId="56BCEB9A" w14:textId="50872DE6" w:rsidR="00CF0610" w:rsidRPr="00CF0610" w:rsidRDefault="00CF0610" w:rsidP="00CF0610">
      <w:pPr>
        <w:pStyle w:val="a9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>___________________________________________________________________________</w:t>
      </w:r>
    </w:p>
    <w:p w14:paraId="74E67A08" w14:textId="77777777" w:rsidR="00CF0610" w:rsidRDefault="00CF0610" w:rsidP="00CF0610">
      <w:pPr>
        <w:pStyle w:val="a9"/>
        <w:jc w:val="both"/>
        <w:rPr>
          <w:rFonts w:ascii="Times New Roman" w:hAnsi="Times New Roman" w:cs="Times New Roman"/>
          <w:i/>
          <w:sz w:val="26"/>
          <w:szCs w:val="26"/>
          <w:lang w:val="uk-UA"/>
        </w:rPr>
      </w:pPr>
      <w:r w:rsidRPr="00CF0610">
        <w:rPr>
          <w:rFonts w:ascii="Times New Roman" w:hAnsi="Times New Roman" w:cs="Times New Roman"/>
          <w:i/>
          <w:sz w:val="26"/>
          <w:szCs w:val="26"/>
          <w:lang w:val="uk-UA"/>
        </w:rPr>
        <w:t>проведення позапланової контрольної перевірки)</w:t>
      </w:r>
    </w:p>
    <w:p w14:paraId="4F6F5C9B" w14:textId="6CF8A61F" w:rsidR="00CF0610" w:rsidRDefault="00CF0610" w:rsidP="00CF0610">
      <w:pPr>
        <w:pStyle w:val="a9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i/>
          <w:sz w:val="26"/>
          <w:szCs w:val="26"/>
          <w:lang w:val="uk-UA"/>
        </w:rPr>
        <w:t>______________</w:t>
      </w:r>
      <w:r w:rsidRPr="00CF0610">
        <w:rPr>
          <w:rFonts w:ascii="Times New Roman" w:hAnsi="Times New Roman" w:cs="Times New Roman"/>
          <w:i/>
          <w:sz w:val="26"/>
          <w:szCs w:val="26"/>
          <w:lang w:val="uk-UA"/>
        </w:rPr>
        <w:t>_____________________________________________</w:t>
      </w:r>
      <w:r>
        <w:rPr>
          <w:rFonts w:ascii="Times New Roman" w:hAnsi="Times New Roman" w:cs="Times New Roman"/>
          <w:i/>
          <w:sz w:val="26"/>
          <w:szCs w:val="26"/>
          <w:lang w:val="uk-UA"/>
        </w:rPr>
        <w:t>_</w:t>
      </w:r>
      <w:r w:rsidRPr="00CF0610">
        <w:rPr>
          <w:rFonts w:ascii="Times New Roman" w:hAnsi="Times New Roman" w:cs="Times New Roman"/>
          <w:i/>
          <w:sz w:val="26"/>
          <w:szCs w:val="26"/>
          <w:lang w:val="uk-UA"/>
        </w:rPr>
        <w:t>_______________</w:t>
      </w:r>
    </w:p>
    <w:p w14:paraId="72D38C58" w14:textId="38BC067A" w:rsidR="0006448D" w:rsidRPr="00BC0EFB" w:rsidRDefault="0006448D" w:rsidP="007C049A">
      <w:pPr>
        <w:pStyle w:val="a9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14:paraId="20514F90" w14:textId="034BB681" w:rsidR="0006448D" w:rsidRPr="007C069D" w:rsidRDefault="0006448D" w:rsidP="0000477A">
      <w:pPr>
        <w:pStyle w:val="a9"/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  <w:r w:rsidRPr="007C069D">
        <w:rPr>
          <w:rFonts w:ascii="Times New Roman" w:hAnsi="Times New Roman" w:cs="Times New Roman"/>
          <w:b/>
          <w:bCs/>
          <w:sz w:val="26"/>
          <w:szCs w:val="26"/>
          <w:lang w:val="uk-UA"/>
        </w:rPr>
        <w:t>III. Документи, використані під час контрольної перевірки</w:t>
      </w:r>
    </w:p>
    <w:tbl>
      <w:tblPr>
        <w:tblStyle w:val="aff2"/>
        <w:tblW w:w="10060" w:type="dxa"/>
        <w:tblLook w:val="04A0" w:firstRow="1" w:lastRow="0" w:firstColumn="1" w:lastColumn="0" w:noHBand="0" w:noVBand="1"/>
      </w:tblPr>
      <w:tblGrid>
        <w:gridCol w:w="704"/>
        <w:gridCol w:w="5576"/>
        <w:gridCol w:w="3780"/>
      </w:tblGrid>
      <w:tr w:rsidR="0006448D" w:rsidRPr="00BC0EFB" w14:paraId="0B9216D2" w14:textId="4AC4813C" w:rsidTr="00C908B4">
        <w:tc>
          <w:tcPr>
            <w:tcW w:w="704" w:type="dxa"/>
          </w:tcPr>
          <w:p w14:paraId="42FC4214" w14:textId="77777777" w:rsidR="0006448D" w:rsidRPr="00BC0EFB" w:rsidRDefault="0006448D" w:rsidP="00C908B4">
            <w:pPr>
              <w:pStyle w:val="a9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BC0EFB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lastRenderedPageBreak/>
              <w:t>№</w:t>
            </w:r>
          </w:p>
        </w:tc>
        <w:tc>
          <w:tcPr>
            <w:tcW w:w="5576" w:type="dxa"/>
          </w:tcPr>
          <w:p w14:paraId="627FCF0F" w14:textId="1610A9FD" w:rsidR="0006448D" w:rsidRPr="00BC0EFB" w:rsidRDefault="0006448D" w:rsidP="008011E9">
            <w:pPr>
              <w:pStyle w:val="a9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BC0EFB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Найменування документ</w:t>
            </w:r>
            <w:r w:rsidR="00AB62CF" w:rsidRPr="00BC0EFB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а</w:t>
            </w:r>
          </w:p>
        </w:tc>
        <w:tc>
          <w:tcPr>
            <w:tcW w:w="3780" w:type="dxa"/>
          </w:tcPr>
          <w:p w14:paraId="6F9EC99D" w14:textId="70068B25" w:rsidR="0006448D" w:rsidRPr="00BC0EFB" w:rsidRDefault="0006448D" w:rsidP="00C908B4">
            <w:pPr>
              <w:pStyle w:val="a9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BC0EFB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Реквізити документ</w:t>
            </w:r>
            <w:r w:rsidR="00986716" w:rsidRPr="00BC0EFB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а</w:t>
            </w:r>
          </w:p>
        </w:tc>
      </w:tr>
      <w:tr w:rsidR="0006448D" w:rsidRPr="00BC0EFB" w14:paraId="7332B93A" w14:textId="39A97EAD" w:rsidTr="00C908B4">
        <w:tc>
          <w:tcPr>
            <w:tcW w:w="704" w:type="dxa"/>
          </w:tcPr>
          <w:p w14:paraId="7E821C0D" w14:textId="24E3DA1B" w:rsidR="0006448D" w:rsidRPr="00BC0EFB" w:rsidRDefault="0006448D" w:rsidP="0000477A">
            <w:pPr>
              <w:pStyle w:val="a9"/>
              <w:ind w:firstLine="567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5576" w:type="dxa"/>
          </w:tcPr>
          <w:p w14:paraId="607B0D8A" w14:textId="08916391" w:rsidR="0006448D" w:rsidRPr="00BC0EFB" w:rsidRDefault="0006448D" w:rsidP="0000477A">
            <w:pPr>
              <w:pStyle w:val="a9"/>
              <w:ind w:firstLine="567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3780" w:type="dxa"/>
          </w:tcPr>
          <w:p w14:paraId="366D8964" w14:textId="77777777" w:rsidR="0006448D" w:rsidRPr="00BC0EFB" w:rsidRDefault="0006448D" w:rsidP="0000477A">
            <w:pPr>
              <w:pStyle w:val="a9"/>
              <w:ind w:firstLine="567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06448D" w:rsidRPr="00BC0EFB" w14:paraId="2D812B6A" w14:textId="233C934D" w:rsidTr="00C908B4">
        <w:tc>
          <w:tcPr>
            <w:tcW w:w="704" w:type="dxa"/>
          </w:tcPr>
          <w:p w14:paraId="7BF8CB85" w14:textId="54330178" w:rsidR="0006448D" w:rsidRPr="00BC0EFB" w:rsidRDefault="0006448D" w:rsidP="0000477A">
            <w:pPr>
              <w:pStyle w:val="a9"/>
              <w:ind w:firstLine="567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5576" w:type="dxa"/>
          </w:tcPr>
          <w:p w14:paraId="12A4AB6C" w14:textId="4CA55B7D" w:rsidR="0006448D" w:rsidRPr="00BC0EFB" w:rsidRDefault="0006448D" w:rsidP="0000477A">
            <w:pPr>
              <w:pStyle w:val="a9"/>
              <w:ind w:firstLine="567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3780" w:type="dxa"/>
          </w:tcPr>
          <w:p w14:paraId="65EBBFDF" w14:textId="77777777" w:rsidR="0006448D" w:rsidRPr="00BC0EFB" w:rsidRDefault="0006448D" w:rsidP="0000477A">
            <w:pPr>
              <w:pStyle w:val="a9"/>
              <w:ind w:firstLine="567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06448D" w:rsidRPr="00BC0EFB" w14:paraId="2927A7A8" w14:textId="202CB21E" w:rsidTr="00C908B4">
        <w:tc>
          <w:tcPr>
            <w:tcW w:w="704" w:type="dxa"/>
          </w:tcPr>
          <w:p w14:paraId="4F6B3D26" w14:textId="43CC3342" w:rsidR="0006448D" w:rsidRPr="00BC0EFB" w:rsidRDefault="0006448D" w:rsidP="0000477A">
            <w:pPr>
              <w:pStyle w:val="a9"/>
              <w:ind w:firstLine="567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5576" w:type="dxa"/>
          </w:tcPr>
          <w:p w14:paraId="6015CB1F" w14:textId="7EB3A283" w:rsidR="0006448D" w:rsidRPr="00BC0EFB" w:rsidRDefault="0006448D" w:rsidP="0000477A">
            <w:pPr>
              <w:pStyle w:val="a9"/>
              <w:ind w:firstLine="567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3780" w:type="dxa"/>
          </w:tcPr>
          <w:p w14:paraId="6DB9F626" w14:textId="77777777" w:rsidR="0006448D" w:rsidRPr="00BC0EFB" w:rsidRDefault="0006448D" w:rsidP="0000477A">
            <w:pPr>
              <w:pStyle w:val="a9"/>
              <w:ind w:firstLine="567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06448D" w:rsidRPr="00BC0EFB" w14:paraId="5DE3B752" w14:textId="1224F410" w:rsidTr="00C908B4">
        <w:tc>
          <w:tcPr>
            <w:tcW w:w="704" w:type="dxa"/>
          </w:tcPr>
          <w:p w14:paraId="71578F1A" w14:textId="0BD73C94" w:rsidR="0006448D" w:rsidRPr="00BC0EFB" w:rsidRDefault="0006448D" w:rsidP="0000477A">
            <w:pPr>
              <w:pStyle w:val="a9"/>
              <w:ind w:firstLine="567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5576" w:type="dxa"/>
          </w:tcPr>
          <w:p w14:paraId="4719C5B1" w14:textId="4C6E83E2" w:rsidR="0006448D" w:rsidRPr="00BC0EFB" w:rsidRDefault="0006448D" w:rsidP="0000477A">
            <w:pPr>
              <w:pStyle w:val="a9"/>
              <w:ind w:firstLine="567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3780" w:type="dxa"/>
          </w:tcPr>
          <w:p w14:paraId="2EB3BECA" w14:textId="77777777" w:rsidR="0006448D" w:rsidRPr="00BC0EFB" w:rsidRDefault="0006448D" w:rsidP="0000477A">
            <w:pPr>
              <w:pStyle w:val="a9"/>
              <w:ind w:firstLine="567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06448D" w:rsidRPr="00BC0EFB" w14:paraId="621E53D1" w14:textId="40AB0EF8" w:rsidTr="00C908B4">
        <w:tc>
          <w:tcPr>
            <w:tcW w:w="704" w:type="dxa"/>
          </w:tcPr>
          <w:p w14:paraId="03FCC046" w14:textId="5B3BA5D2" w:rsidR="0006448D" w:rsidRPr="00BC0EFB" w:rsidRDefault="0006448D" w:rsidP="0000477A">
            <w:pPr>
              <w:pStyle w:val="a9"/>
              <w:ind w:firstLine="567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5576" w:type="dxa"/>
          </w:tcPr>
          <w:p w14:paraId="1268FE19" w14:textId="46C65E87" w:rsidR="0006448D" w:rsidRPr="00BC0EFB" w:rsidRDefault="0006448D" w:rsidP="0000477A">
            <w:pPr>
              <w:pStyle w:val="a9"/>
              <w:ind w:firstLine="567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3780" w:type="dxa"/>
          </w:tcPr>
          <w:p w14:paraId="7D6A13C9" w14:textId="77777777" w:rsidR="0006448D" w:rsidRPr="00BC0EFB" w:rsidRDefault="0006448D" w:rsidP="0000477A">
            <w:pPr>
              <w:pStyle w:val="a9"/>
              <w:ind w:firstLine="567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06448D" w:rsidRPr="00BC0EFB" w14:paraId="25D402C0" w14:textId="69860219" w:rsidTr="00C908B4">
        <w:tc>
          <w:tcPr>
            <w:tcW w:w="704" w:type="dxa"/>
          </w:tcPr>
          <w:p w14:paraId="4082650C" w14:textId="1A556200" w:rsidR="0006448D" w:rsidRPr="00BC0EFB" w:rsidRDefault="0006448D" w:rsidP="0000477A">
            <w:pPr>
              <w:pStyle w:val="a9"/>
              <w:ind w:firstLine="567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5576" w:type="dxa"/>
          </w:tcPr>
          <w:p w14:paraId="656B5B51" w14:textId="43252A53" w:rsidR="0006448D" w:rsidRPr="00BC0EFB" w:rsidRDefault="0006448D" w:rsidP="0000477A">
            <w:pPr>
              <w:pStyle w:val="a9"/>
              <w:ind w:firstLine="567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3780" w:type="dxa"/>
          </w:tcPr>
          <w:p w14:paraId="550B717E" w14:textId="77777777" w:rsidR="0006448D" w:rsidRPr="00BC0EFB" w:rsidRDefault="0006448D" w:rsidP="0000477A">
            <w:pPr>
              <w:pStyle w:val="a9"/>
              <w:ind w:firstLine="567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14:paraId="4899E9DC" w14:textId="77777777" w:rsidR="00F1317C" w:rsidRPr="00BC0EFB" w:rsidRDefault="00F1317C" w:rsidP="0000477A">
      <w:pPr>
        <w:pStyle w:val="a9"/>
        <w:ind w:firstLine="567"/>
        <w:jc w:val="both"/>
        <w:rPr>
          <w:rFonts w:ascii="Times New Roman" w:hAnsi="Times New Roman" w:cs="Times New Roman"/>
          <w:bCs/>
          <w:sz w:val="26"/>
          <w:szCs w:val="26"/>
          <w:lang w:val="uk-UA"/>
        </w:rPr>
      </w:pPr>
    </w:p>
    <w:p w14:paraId="0302D3A4" w14:textId="369AE228" w:rsidR="004B1ACE" w:rsidRPr="007C069D" w:rsidRDefault="004B1ACE" w:rsidP="00C908B4">
      <w:pPr>
        <w:pStyle w:val="a9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7C069D">
        <w:rPr>
          <w:rFonts w:ascii="Times New Roman" w:hAnsi="Times New Roman" w:cs="Times New Roman"/>
          <w:b/>
          <w:bCs/>
          <w:sz w:val="26"/>
          <w:szCs w:val="26"/>
          <w:lang w:val="uk-UA"/>
        </w:rPr>
        <w:t>I</w:t>
      </w:r>
      <w:r w:rsidR="00AB62CF" w:rsidRPr="007C069D">
        <w:rPr>
          <w:rFonts w:ascii="Times New Roman" w:hAnsi="Times New Roman" w:cs="Times New Roman"/>
          <w:b/>
          <w:bCs/>
          <w:sz w:val="26"/>
          <w:szCs w:val="26"/>
        </w:rPr>
        <w:t>V</w:t>
      </w:r>
      <w:r w:rsidRPr="007C069D">
        <w:rPr>
          <w:rFonts w:ascii="Times New Roman" w:hAnsi="Times New Roman" w:cs="Times New Roman"/>
          <w:b/>
          <w:bCs/>
          <w:sz w:val="26"/>
          <w:szCs w:val="26"/>
          <w:lang w:val="uk-UA"/>
        </w:rPr>
        <w:t>. Результати контрольної перевірки</w:t>
      </w:r>
    </w:p>
    <w:tbl>
      <w:tblPr>
        <w:tblStyle w:val="aff2"/>
        <w:tblW w:w="10060" w:type="dxa"/>
        <w:tblLook w:val="04A0" w:firstRow="1" w:lastRow="0" w:firstColumn="1" w:lastColumn="0" w:noHBand="0" w:noVBand="1"/>
      </w:tblPr>
      <w:tblGrid>
        <w:gridCol w:w="487"/>
        <w:gridCol w:w="4044"/>
        <w:gridCol w:w="1784"/>
        <w:gridCol w:w="3745"/>
      </w:tblGrid>
      <w:tr w:rsidR="000513C9" w:rsidRPr="00FC4552" w14:paraId="54D0C5ED" w14:textId="77777777" w:rsidTr="000513C9">
        <w:tc>
          <w:tcPr>
            <w:tcW w:w="487" w:type="dxa"/>
          </w:tcPr>
          <w:p w14:paraId="3F8A55C7" w14:textId="77777777" w:rsidR="00A715D2" w:rsidRPr="00BC0EFB" w:rsidRDefault="00986716" w:rsidP="0000477A">
            <w:pPr>
              <w:pStyle w:val="a9"/>
              <w:ind w:firstLine="22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BC0EFB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№</w:t>
            </w:r>
          </w:p>
        </w:tc>
        <w:tc>
          <w:tcPr>
            <w:tcW w:w="4044" w:type="dxa"/>
          </w:tcPr>
          <w:p w14:paraId="39097E99" w14:textId="77777777" w:rsidR="00A715D2" w:rsidRPr="00BC0EFB" w:rsidRDefault="00986716" w:rsidP="0000477A">
            <w:pPr>
              <w:pStyle w:val="a9"/>
              <w:ind w:firstLine="567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BC0EFB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Питання</w:t>
            </w:r>
          </w:p>
        </w:tc>
        <w:tc>
          <w:tcPr>
            <w:tcW w:w="1784" w:type="dxa"/>
          </w:tcPr>
          <w:p w14:paraId="24BDBDFC" w14:textId="77777777" w:rsidR="000513C9" w:rsidRDefault="00986716" w:rsidP="004E609A">
            <w:pPr>
              <w:pStyle w:val="a9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BC0EFB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Відповідає/</w:t>
            </w:r>
          </w:p>
          <w:p w14:paraId="160E0496" w14:textId="50A9FF8E" w:rsidR="004B1ACE" w:rsidRPr="00BC0EFB" w:rsidRDefault="000513C9" w:rsidP="004E609A">
            <w:pPr>
              <w:pStyle w:val="a9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відповідає частково/</w:t>
            </w:r>
          </w:p>
          <w:p w14:paraId="3C4A7C1D" w14:textId="1A9E3236" w:rsidR="00A715D2" w:rsidRPr="00BC0EFB" w:rsidRDefault="000A353C" w:rsidP="004E609A">
            <w:pPr>
              <w:pStyle w:val="a9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н</w:t>
            </w:r>
            <w:r w:rsidR="00986716" w:rsidRPr="00BC0EFB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е відповідає</w:t>
            </w:r>
          </w:p>
        </w:tc>
        <w:tc>
          <w:tcPr>
            <w:tcW w:w="3745" w:type="dxa"/>
          </w:tcPr>
          <w:p w14:paraId="108837C9" w14:textId="58F21A4A" w:rsidR="00A715D2" w:rsidRPr="00FC4552" w:rsidRDefault="00FC4552" w:rsidP="004E609A">
            <w:pPr>
              <w:pStyle w:val="a9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FC4552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Обґрунтування (посилання на документи, інформацію та пояснення)</w:t>
            </w:r>
          </w:p>
        </w:tc>
      </w:tr>
      <w:tr w:rsidR="000513C9" w:rsidRPr="00CF0610" w14:paraId="31EF7B9B" w14:textId="77777777" w:rsidTr="000513C9">
        <w:tc>
          <w:tcPr>
            <w:tcW w:w="487" w:type="dxa"/>
          </w:tcPr>
          <w:p w14:paraId="02F97A0D" w14:textId="555E687E" w:rsidR="00A715D2" w:rsidRPr="00AC17D2" w:rsidRDefault="00AC17D2" w:rsidP="000E0FA8">
            <w:pPr>
              <w:pStyle w:val="a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044" w:type="dxa"/>
          </w:tcPr>
          <w:p w14:paraId="37CC0097" w14:textId="22F298ED" w:rsidR="00A715D2" w:rsidRPr="00FC4552" w:rsidRDefault="00FC4552" w:rsidP="0040325A">
            <w:pPr>
              <w:pStyle w:val="a9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FC4552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Дотримання вимог законодавства щодо процедури формування та встановлення тарифів</w:t>
            </w:r>
          </w:p>
        </w:tc>
        <w:tc>
          <w:tcPr>
            <w:tcW w:w="1784" w:type="dxa"/>
          </w:tcPr>
          <w:p w14:paraId="283F7FB8" w14:textId="77777777" w:rsidR="00A715D2" w:rsidRPr="00BC0EFB" w:rsidRDefault="00A715D2" w:rsidP="0000477A">
            <w:pPr>
              <w:pStyle w:val="a9"/>
              <w:ind w:firstLine="567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3745" w:type="dxa"/>
          </w:tcPr>
          <w:p w14:paraId="27137EAD" w14:textId="77777777" w:rsidR="00A715D2" w:rsidRPr="00BC0EFB" w:rsidRDefault="00A715D2" w:rsidP="0000477A">
            <w:pPr>
              <w:pStyle w:val="a9"/>
              <w:ind w:firstLine="567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0513C9" w:rsidRPr="00BC0EFB" w14:paraId="2933C9C6" w14:textId="77777777" w:rsidTr="000513C9">
        <w:tc>
          <w:tcPr>
            <w:tcW w:w="487" w:type="dxa"/>
          </w:tcPr>
          <w:p w14:paraId="677BA237" w14:textId="7C46BBDC" w:rsidR="00A715D2" w:rsidRPr="00AC17D2" w:rsidRDefault="00AC17D2" w:rsidP="000E0FA8">
            <w:pPr>
              <w:pStyle w:val="a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4044" w:type="dxa"/>
          </w:tcPr>
          <w:p w14:paraId="0D0B0561" w14:textId="77777777" w:rsidR="00A715D2" w:rsidRPr="00BC0EFB" w:rsidRDefault="00986716" w:rsidP="0040325A">
            <w:pPr>
              <w:pStyle w:val="a9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BC0EFB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Наявність та достатність документів</w:t>
            </w:r>
          </w:p>
        </w:tc>
        <w:tc>
          <w:tcPr>
            <w:tcW w:w="1784" w:type="dxa"/>
          </w:tcPr>
          <w:p w14:paraId="7ADA1534" w14:textId="77777777" w:rsidR="00A715D2" w:rsidRPr="00BC0EFB" w:rsidRDefault="00A715D2" w:rsidP="0000477A">
            <w:pPr>
              <w:pStyle w:val="a9"/>
              <w:ind w:firstLine="567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3745" w:type="dxa"/>
          </w:tcPr>
          <w:p w14:paraId="1B6C6A39" w14:textId="77777777" w:rsidR="00A715D2" w:rsidRPr="00BC0EFB" w:rsidRDefault="00A715D2" w:rsidP="0000477A">
            <w:pPr>
              <w:pStyle w:val="a9"/>
              <w:ind w:firstLine="567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0513C9" w:rsidRPr="00CF0610" w14:paraId="457AD88A" w14:textId="77777777" w:rsidTr="000513C9">
        <w:tc>
          <w:tcPr>
            <w:tcW w:w="487" w:type="dxa"/>
          </w:tcPr>
          <w:p w14:paraId="42D08C31" w14:textId="1EAB02AF" w:rsidR="00A715D2" w:rsidRPr="00AC17D2" w:rsidRDefault="00AC17D2" w:rsidP="000E0FA8">
            <w:pPr>
              <w:pStyle w:val="a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4044" w:type="dxa"/>
          </w:tcPr>
          <w:p w14:paraId="559F16C8" w14:textId="77777777" w:rsidR="00A715D2" w:rsidRPr="00BC0EFB" w:rsidRDefault="00986716" w:rsidP="0040325A">
            <w:pPr>
              <w:pStyle w:val="a9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BC0EFB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Відповідність розрахунків тарифів та їх структури вимогам законодавства</w:t>
            </w:r>
          </w:p>
        </w:tc>
        <w:tc>
          <w:tcPr>
            <w:tcW w:w="1784" w:type="dxa"/>
          </w:tcPr>
          <w:p w14:paraId="5339CE79" w14:textId="77777777" w:rsidR="00A715D2" w:rsidRPr="00BC0EFB" w:rsidRDefault="00A715D2" w:rsidP="0000477A">
            <w:pPr>
              <w:pStyle w:val="a9"/>
              <w:ind w:firstLine="567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3745" w:type="dxa"/>
          </w:tcPr>
          <w:p w14:paraId="6BB2CD4C" w14:textId="77777777" w:rsidR="00A715D2" w:rsidRPr="00BC0EFB" w:rsidRDefault="00A715D2" w:rsidP="0000477A">
            <w:pPr>
              <w:pStyle w:val="a9"/>
              <w:ind w:firstLine="567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0513C9" w:rsidRPr="00CF0610" w14:paraId="3E1FEAA3" w14:textId="77777777" w:rsidTr="000513C9">
        <w:tc>
          <w:tcPr>
            <w:tcW w:w="487" w:type="dxa"/>
          </w:tcPr>
          <w:p w14:paraId="14D210C2" w14:textId="14ABF20A" w:rsidR="00A715D2" w:rsidRPr="00AC17D2" w:rsidRDefault="00AC17D2" w:rsidP="000E0FA8">
            <w:pPr>
              <w:pStyle w:val="a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4044" w:type="dxa"/>
          </w:tcPr>
          <w:p w14:paraId="59D9A829" w14:textId="77777777" w:rsidR="00A715D2" w:rsidRPr="00BC0EFB" w:rsidRDefault="00986716" w:rsidP="0040325A">
            <w:pPr>
              <w:pStyle w:val="a9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BC0EFB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Обґрунтованість витрат, обсягів та інших показників</w:t>
            </w:r>
          </w:p>
        </w:tc>
        <w:tc>
          <w:tcPr>
            <w:tcW w:w="1784" w:type="dxa"/>
          </w:tcPr>
          <w:p w14:paraId="0E1503E4" w14:textId="77777777" w:rsidR="00A715D2" w:rsidRPr="00BC0EFB" w:rsidRDefault="00A715D2" w:rsidP="0000477A">
            <w:pPr>
              <w:pStyle w:val="a9"/>
              <w:ind w:firstLine="567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3745" w:type="dxa"/>
          </w:tcPr>
          <w:p w14:paraId="5742F0E2" w14:textId="77777777" w:rsidR="00A715D2" w:rsidRPr="00BC0EFB" w:rsidRDefault="00A715D2" w:rsidP="0000477A">
            <w:pPr>
              <w:pStyle w:val="a9"/>
              <w:ind w:firstLine="567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0513C9" w:rsidRPr="00CF0610" w14:paraId="546A13C0" w14:textId="77777777" w:rsidTr="000513C9">
        <w:tc>
          <w:tcPr>
            <w:tcW w:w="487" w:type="dxa"/>
          </w:tcPr>
          <w:p w14:paraId="69795591" w14:textId="48EEC4E2" w:rsidR="00A715D2" w:rsidRPr="00AC17D2" w:rsidRDefault="00AC17D2" w:rsidP="000E0FA8">
            <w:pPr>
              <w:pStyle w:val="a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4044" w:type="dxa"/>
          </w:tcPr>
          <w:p w14:paraId="6ED47A28" w14:textId="77777777" w:rsidR="00A715D2" w:rsidRPr="00BC0EFB" w:rsidRDefault="00986716" w:rsidP="0040325A">
            <w:pPr>
              <w:pStyle w:val="a9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BC0EFB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Відповідність встановлених тарифів розрахунковим матеріалам</w:t>
            </w:r>
          </w:p>
        </w:tc>
        <w:tc>
          <w:tcPr>
            <w:tcW w:w="1784" w:type="dxa"/>
          </w:tcPr>
          <w:p w14:paraId="685F529B" w14:textId="77777777" w:rsidR="00A715D2" w:rsidRPr="00BC0EFB" w:rsidRDefault="00A715D2" w:rsidP="0000477A">
            <w:pPr>
              <w:pStyle w:val="a9"/>
              <w:ind w:firstLine="567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3745" w:type="dxa"/>
          </w:tcPr>
          <w:p w14:paraId="2BF0EABD" w14:textId="77777777" w:rsidR="00A715D2" w:rsidRPr="00BC0EFB" w:rsidRDefault="00A715D2" w:rsidP="0000477A">
            <w:pPr>
              <w:pStyle w:val="a9"/>
              <w:ind w:firstLine="567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0513C9" w:rsidRPr="00CF0610" w14:paraId="223693C7" w14:textId="77777777" w:rsidTr="000513C9">
        <w:tc>
          <w:tcPr>
            <w:tcW w:w="487" w:type="dxa"/>
          </w:tcPr>
          <w:p w14:paraId="04848458" w14:textId="2F517BCE" w:rsidR="00A715D2" w:rsidRPr="00AC17D2" w:rsidRDefault="00AC17D2" w:rsidP="000E0FA8">
            <w:pPr>
              <w:pStyle w:val="a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4044" w:type="dxa"/>
          </w:tcPr>
          <w:p w14:paraId="6AD5E468" w14:textId="77777777" w:rsidR="00A715D2" w:rsidRPr="00BC0EFB" w:rsidRDefault="00986716" w:rsidP="0040325A">
            <w:pPr>
              <w:pStyle w:val="a9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BC0EFB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Врахування результатів виконання структури раніше встановлених тарифів</w:t>
            </w:r>
          </w:p>
        </w:tc>
        <w:tc>
          <w:tcPr>
            <w:tcW w:w="1784" w:type="dxa"/>
          </w:tcPr>
          <w:p w14:paraId="2AA84BB7" w14:textId="77777777" w:rsidR="00A715D2" w:rsidRPr="00BC0EFB" w:rsidRDefault="00A715D2" w:rsidP="0000477A">
            <w:pPr>
              <w:pStyle w:val="a9"/>
              <w:ind w:firstLine="567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3745" w:type="dxa"/>
          </w:tcPr>
          <w:p w14:paraId="156D6E8B" w14:textId="77777777" w:rsidR="00A715D2" w:rsidRPr="00BC0EFB" w:rsidRDefault="00A715D2" w:rsidP="0000477A">
            <w:pPr>
              <w:pStyle w:val="a9"/>
              <w:ind w:firstLine="567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0513C9" w:rsidRPr="00CF0610" w14:paraId="6786FC97" w14:textId="77777777" w:rsidTr="000513C9">
        <w:tc>
          <w:tcPr>
            <w:tcW w:w="487" w:type="dxa"/>
          </w:tcPr>
          <w:p w14:paraId="6E76D9CE" w14:textId="06EB3A05" w:rsidR="000738D3" w:rsidRPr="000738D3" w:rsidRDefault="00AC17D2" w:rsidP="000E0FA8">
            <w:pPr>
              <w:pStyle w:val="a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4044" w:type="dxa"/>
          </w:tcPr>
          <w:p w14:paraId="608E93E4" w14:textId="55BEE1FF" w:rsidR="000738D3" w:rsidRPr="00BC0EFB" w:rsidRDefault="000D3DB4" w:rsidP="0040325A">
            <w:pPr>
              <w:pStyle w:val="a9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В</w:t>
            </w:r>
            <w:r w:rsidR="000738D3" w:rsidRPr="000738D3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рахування під час встановлення тарифів результатів попередньої контрольної перевірки</w:t>
            </w:r>
          </w:p>
        </w:tc>
        <w:tc>
          <w:tcPr>
            <w:tcW w:w="1784" w:type="dxa"/>
          </w:tcPr>
          <w:p w14:paraId="58CC8CEF" w14:textId="77777777" w:rsidR="000738D3" w:rsidRPr="00BC0EFB" w:rsidRDefault="000738D3" w:rsidP="0000477A">
            <w:pPr>
              <w:pStyle w:val="a9"/>
              <w:ind w:firstLine="567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3745" w:type="dxa"/>
          </w:tcPr>
          <w:p w14:paraId="3A47975F" w14:textId="77777777" w:rsidR="000738D3" w:rsidRPr="00BC0EFB" w:rsidRDefault="000738D3" w:rsidP="0000477A">
            <w:pPr>
              <w:pStyle w:val="a9"/>
              <w:ind w:firstLine="567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14:paraId="70E27EEC" w14:textId="77777777" w:rsidR="00F1317C" w:rsidRPr="00CF0610" w:rsidRDefault="00F1317C" w:rsidP="0000477A">
      <w:pPr>
        <w:pStyle w:val="a9"/>
        <w:ind w:firstLine="567"/>
        <w:jc w:val="both"/>
        <w:rPr>
          <w:rFonts w:ascii="Times New Roman" w:hAnsi="Times New Roman" w:cs="Times New Roman"/>
          <w:bCs/>
          <w:sz w:val="26"/>
          <w:szCs w:val="26"/>
          <w:lang w:val="ru-RU"/>
        </w:rPr>
      </w:pPr>
    </w:p>
    <w:p w14:paraId="5045BDBF" w14:textId="246064E5" w:rsidR="00F1317C" w:rsidRPr="0040325A" w:rsidRDefault="00F1317C" w:rsidP="0040325A">
      <w:pPr>
        <w:pStyle w:val="a9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40325A">
        <w:rPr>
          <w:rFonts w:ascii="Times New Roman" w:hAnsi="Times New Roman" w:cs="Times New Roman"/>
          <w:b/>
          <w:bCs/>
          <w:sz w:val="26"/>
          <w:szCs w:val="26"/>
        </w:rPr>
        <w:t>V</w:t>
      </w:r>
      <w:r w:rsidRPr="0040325A">
        <w:rPr>
          <w:rFonts w:ascii="Times New Roman" w:hAnsi="Times New Roman" w:cs="Times New Roman"/>
          <w:b/>
          <w:bCs/>
          <w:sz w:val="26"/>
          <w:szCs w:val="26"/>
          <w:lang w:val="ru-RU"/>
        </w:rPr>
        <w:t xml:space="preserve">. </w:t>
      </w:r>
      <w:r w:rsidRPr="0040325A">
        <w:rPr>
          <w:rFonts w:ascii="Times New Roman" w:hAnsi="Times New Roman" w:cs="Times New Roman"/>
          <w:b/>
          <w:bCs/>
          <w:sz w:val="26"/>
          <w:szCs w:val="26"/>
          <w:lang w:val="uk-UA"/>
        </w:rPr>
        <w:t>Виявлені порушення вимог законодавства</w:t>
      </w:r>
    </w:p>
    <w:tbl>
      <w:tblPr>
        <w:tblStyle w:val="aff2"/>
        <w:tblW w:w="10060" w:type="dxa"/>
        <w:tblLook w:val="04A0" w:firstRow="1" w:lastRow="0" w:firstColumn="1" w:lastColumn="0" w:noHBand="0" w:noVBand="1"/>
      </w:tblPr>
      <w:tblGrid>
        <w:gridCol w:w="465"/>
        <w:gridCol w:w="5262"/>
        <w:gridCol w:w="4333"/>
      </w:tblGrid>
      <w:tr w:rsidR="00A715D2" w:rsidRPr="00BC0EFB" w14:paraId="32CD7E4D" w14:textId="77777777" w:rsidTr="0040325A">
        <w:tc>
          <w:tcPr>
            <w:tcW w:w="421" w:type="dxa"/>
          </w:tcPr>
          <w:p w14:paraId="216FA890" w14:textId="77777777" w:rsidR="00A715D2" w:rsidRPr="00BC0EFB" w:rsidRDefault="00986716" w:rsidP="0040325A">
            <w:pPr>
              <w:pStyle w:val="a9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BC0EFB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№</w:t>
            </w:r>
          </w:p>
        </w:tc>
        <w:tc>
          <w:tcPr>
            <w:tcW w:w="5288" w:type="dxa"/>
          </w:tcPr>
          <w:p w14:paraId="53A26478" w14:textId="77777777" w:rsidR="00A715D2" w:rsidRPr="00BC0EFB" w:rsidRDefault="00986716" w:rsidP="0040325A">
            <w:pPr>
              <w:pStyle w:val="a9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BC0EFB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Суть порушення</w:t>
            </w:r>
          </w:p>
        </w:tc>
        <w:tc>
          <w:tcPr>
            <w:tcW w:w="4351" w:type="dxa"/>
          </w:tcPr>
          <w:p w14:paraId="17F5265D" w14:textId="77777777" w:rsidR="00A715D2" w:rsidRPr="00BC0EFB" w:rsidRDefault="00986716" w:rsidP="0040325A">
            <w:pPr>
              <w:pStyle w:val="a9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BC0EFB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Порушена норма законодавства</w:t>
            </w:r>
          </w:p>
        </w:tc>
      </w:tr>
      <w:tr w:rsidR="00A715D2" w:rsidRPr="00BC0EFB" w14:paraId="55D21D9A" w14:textId="77777777" w:rsidTr="0040325A">
        <w:tc>
          <w:tcPr>
            <w:tcW w:w="421" w:type="dxa"/>
          </w:tcPr>
          <w:p w14:paraId="10731283" w14:textId="77777777" w:rsidR="00A715D2" w:rsidRPr="00BC0EFB" w:rsidRDefault="00986716" w:rsidP="0040325A">
            <w:pPr>
              <w:pStyle w:val="a9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BC0EFB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1</w:t>
            </w:r>
          </w:p>
        </w:tc>
        <w:tc>
          <w:tcPr>
            <w:tcW w:w="5288" w:type="dxa"/>
          </w:tcPr>
          <w:p w14:paraId="2999EA75" w14:textId="77777777" w:rsidR="00A715D2" w:rsidRPr="00BC0EFB" w:rsidRDefault="00A715D2" w:rsidP="0000477A">
            <w:pPr>
              <w:pStyle w:val="a9"/>
              <w:ind w:firstLine="567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4351" w:type="dxa"/>
          </w:tcPr>
          <w:p w14:paraId="10C44D31" w14:textId="77777777" w:rsidR="00A715D2" w:rsidRPr="00BC0EFB" w:rsidRDefault="00A715D2" w:rsidP="0000477A">
            <w:pPr>
              <w:pStyle w:val="a9"/>
              <w:ind w:firstLine="567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A715D2" w:rsidRPr="00BC0EFB" w14:paraId="45419854" w14:textId="77777777" w:rsidTr="0040325A">
        <w:tc>
          <w:tcPr>
            <w:tcW w:w="421" w:type="dxa"/>
          </w:tcPr>
          <w:p w14:paraId="78C67DC0" w14:textId="77777777" w:rsidR="00A715D2" w:rsidRPr="00BC0EFB" w:rsidRDefault="00986716" w:rsidP="0040325A">
            <w:pPr>
              <w:pStyle w:val="a9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BC0EFB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2</w:t>
            </w:r>
          </w:p>
        </w:tc>
        <w:tc>
          <w:tcPr>
            <w:tcW w:w="5288" w:type="dxa"/>
          </w:tcPr>
          <w:p w14:paraId="71D322A9" w14:textId="77777777" w:rsidR="00A715D2" w:rsidRPr="00BC0EFB" w:rsidRDefault="00A715D2" w:rsidP="0000477A">
            <w:pPr>
              <w:pStyle w:val="a9"/>
              <w:ind w:firstLine="567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4351" w:type="dxa"/>
          </w:tcPr>
          <w:p w14:paraId="4BE5AD99" w14:textId="77777777" w:rsidR="00A715D2" w:rsidRPr="00BC0EFB" w:rsidRDefault="00A715D2" w:rsidP="0000477A">
            <w:pPr>
              <w:pStyle w:val="a9"/>
              <w:ind w:firstLine="567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A715D2" w:rsidRPr="00BC0EFB" w14:paraId="2A18EA8F" w14:textId="77777777" w:rsidTr="0040325A">
        <w:tc>
          <w:tcPr>
            <w:tcW w:w="421" w:type="dxa"/>
          </w:tcPr>
          <w:p w14:paraId="007DAEE1" w14:textId="77777777" w:rsidR="00A715D2" w:rsidRPr="00BC0EFB" w:rsidRDefault="00986716" w:rsidP="0040325A">
            <w:pPr>
              <w:pStyle w:val="a9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BC0EFB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3</w:t>
            </w:r>
          </w:p>
        </w:tc>
        <w:tc>
          <w:tcPr>
            <w:tcW w:w="5288" w:type="dxa"/>
          </w:tcPr>
          <w:p w14:paraId="70AA917A" w14:textId="77777777" w:rsidR="00A715D2" w:rsidRPr="00BC0EFB" w:rsidRDefault="00A715D2" w:rsidP="0000477A">
            <w:pPr>
              <w:pStyle w:val="a9"/>
              <w:ind w:firstLine="567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4351" w:type="dxa"/>
          </w:tcPr>
          <w:p w14:paraId="5A9BE7D0" w14:textId="77777777" w:rsidR="00A715D2" w:rsidRPr="00BC0EFB" w:rsidRDefault="00A715D2" w:rsidP="0000477A">
            <w:pPr>
              <w:pStyle w:val="a9"/>
              <w:ind w:firstLine="567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14:paraId="758E2049" w14:textId="10EBCCE6" w:rsidR="00F1317C" w:rsidRPr="00BC0EFB" w:rsidRDefault="00986716" w:rsidP="0000477A">
      <w:pPr>
        <w:pStyle w:val="a9"/>
        <w:ind w:firstLine="567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C0EFB">
        <w:rPr>
          <w:rFonts w:ascii="Times New Roman" w:hAnsi="Times New Roman" w:cs="Times New Roman"/>
          <w:sz w:val="26"/>
          <w:szCs w:val="26"/>
          <w:lang w:val="uk-UA"/>
        </w:rPr>
        <w:t>У разі відсутності порушень</w:t>
      </w:r>
      <w:r w:rsidR="000513C9">
        <w:rPr>
          <w:rFonts w:ascii="Times New Roman" w:hAnsi="Times New Roman" w:cs="Times New Roman"/>
          <w:sz w:val="26"/>
          <w:szCs w:val="26"/>
          <w:lang w:val="uk-UA"/>
        </w:rPr>
        <w:t xml:space="preserve"> зазначається</w:t>
      </w:r>
      <w:r w:rsidRPr="00BC0EFB">
        <w:rPr>
          <w:rFonts w:ascii="Times New Roman" w:hAnsi="Times New Roman" w:cs="Times New Roman"/>
          <w:sz w:val="26"/>
          <w:szCs w:val="26"/>
          <w:lang w:val="uk-UA"/>
        </w:rPr>
        <w:t xml:space="preserve">: </w:t>
      </w:r>
      <w:r w:rsidRPr="00BC0EFB">
        <w:rPr>
          <w:rFonts w:ascii="Times New Roman" w:hAnsi="Times New Roman" w:cs="Times New Roman"/>
          <w:sz w:val="26"/>
          <w:szCs w:val="26"/>
          <w:lang w:val="ru-RU"/>
        </w:rPr>
        <w:t>«</w:t>
      </w:r>
      <w:r w:rsidRPr="00BC0EFB">
        <w:rPr>
          <w:rFonts w:ascii="Times New Roman" w:hAnsi="Times New Roman" w:cs="Times New Roman"/>
          <w:sz w:val="26"/>
          <w:szCs w:val="26"/>
          <w:lang w:val="uk-UA"/>
        </w:rPr>
        <w:t>Порушень вимог законодавства під час встановлення тарифів не встановлено.</w:t>
      </w:r>
      <w:r w:rsidRPr="00BC0EFB">
        <w:rPr>
          <w:rFonts w:ascii="Times New Roman" w:hAnsi="Times New Roman" w:cs="Times New Roman"/>
          <w:sz w:val="26"/>
          <w:szCs w:val="26"/>
          <w:lang w:val="ru-RU"/>
        </w:rPr>
        <w:t>»</w:t>
      </w:r>
    </w:p>
    <w:p w14:paraId="43CD7402" w14:textId="77777777" w:rsidR="00F1317C" w:rsidRPr="00BC0EFB" w:rsidRDefault="00F1317C" w:rsidP="0000477A">
      <w:pPr>
        <w:pStyle w:val="a9"/>
        <w:ind w:firstLine="567"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14:paraId="28185E22" w14:textId="05CA2526" w:rsidR="0006448D" w:rsidRPr="00B20525" w:rsidRDefault="00F1317C" w:rsidP="000D7917">
      <w:pPr>
        <w:pStyle w:val="a9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0D7917">
        <w:rPr>
          <w:rFonts w:ascii="Times New Roman" w:hAnsi="Times New Roman" w:cs="Times New Roman"/>
          <w:b/>
          <w:sz w:val="26"/>
          <w:szCs w:val="26"/>
        </w:rPr>
        <w:lastRenderedPageBreak/>
        <w:t>V</w:t>
      </w:r>
      <w:r w:rsidR="00AB62CF" w:rsidRPr="000D7917">
        <w:rPr>
          <w:rFonts w:ascii="Times New Roman" w:hAnsi="Times New Roman" w:cs="Times New Roman"/>
          <w:b/>
          <w:sz w:val="26"/>
          <w:szCs w:val="26"/>
        </w:rPr>
        <w:t>I</w:t>
      </w:r>
      <w:r w:rsidRPr="000D7917">
        <w:rPr>
          <w:rFonts w:ascii="Times New Roman" w:hAnsi="Times New Roman" w:cs="Times New Roman"/>
          <w:b/>
          <w:sz w:val="26"/>
          <w:szCs w:val="26"/>
          <w:lang w:val="ru-RU"/>
        </w:rPr>
        <w:t xml:space="preserve">. </w:t>
      </w:r>
      <w:r w:rsidR="00B20525" w:rsidRPr="00B20525">
        <w:rPr>
          <w:rFonts w:ascii="Times New Roman" w:hAnsi="Times New Roman" w:cs="Times New Roman"/>
          <w:b/>
          <w:sz w:val="26"/>
          <w:szCs w:val="26"/>
          <w:lang w:val="uk-UA"/>
        </w:rPr>
        <w:t>Документи, інформація чи пояснення, які не були надані або були надані не в повному обсязі</w:t>
      </w:r>
    </w:p>
    <w:p w14:paraId="6AC86501" w14:textId="14AF669B" w:rsidR="00A715D2" w:rsidRPr="00BC0EFB" w:rsidRDefault="000D7917" w:rsidP="00B20525">
      <w:pPr>
        <w:pStyle w:val="a9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>____________________________________________________________________________</w:t>
      </w:r>
      <w:r w:rsidR="00B20525">
        <w:rPr>
          <w:rFonts w:ascii="Times New Roman" w:hAnsi="Times New Roman" w:cs="Times New Roman"/>
          <w:sz w:val="26"/>
          <w:szCs w:val="26"/>
          <w:lang w:val="uk-UA"/>
        </w:rPr>
        <w:t xml:space="preserve">  ____________________________________________________________________________</w:t>
      </w:r>
    </w:p>
    <w:p w14:paraId="5269DC09" w14:textId="77777777" w:rsidR="00F1317C" w:rsidRPr="00BC0EFB" w:rsidRDefault="00F1317C" w:rsidP="0000477A">
      <w:pPr>
        <w:pStyle w:val="a9"/>
        <w:ind w:firstLine="567"/>
        <w:jc w:val="both"/>
        <w:rPr>
          <w:rFonts w:ascii="Times New Roman" w:hAnsi="Times New Roman" w:cs="Times New Roman"/>
          <w:bCs/>
          <w:sz w:val="26"/>
          <w:szCs w:val="26"/>
          <w:lang w:val="ru-RU"/>
        </w:rPr>
      </w:pPr>
    </w:p>
    <w:p w14:paraId="10523B6D" w14:textId="7AD0A4AF" w:rsidR="00F1317C" w:rsidRPr="001C7B99" w:rsidRDefault="00F1317C" w:rsidP="001C7B99">
      <w:pPr>
        <w:pStyle w:val="a9"/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  <w:r w:rsidRPr="001C7B99">
        <w:rPr>
          <w:rFonts w:ascii="Times New Roman" w:hAnsi="Times New Roman" w:cs="Times New Roman"/>
          <w:b/>
          <w:bCs/>
          <w:sz w:val="26"/>
          <w:szCs w:val="26"/>
        </w:rPr>
        <w:t>VI</w:t>
      </w:r>
      <w:r w:rsidR="00AB62CF" w:rsidRPr="001C7B99">
        <w:rPr>
          <w:rFonts w:ascii="Times New Roman" w:hAnsi="Times New Roman" w:cs="Times New Roman"/>
          <w:b/>
          <w:bCs/>
          <w:sz w:val="26"/>
          <w:szCs w:val="26"/>
        </w:rPr>
        <w:t>I</w:t>
      </w:r>
      <w:r w:rsidRPr="001C7B99">
        <w:rPr>
          <w:rFonts w:ascii="Times New Roman" w:hAnsi="Times New Roman" w:cs="Times New Roman"/>
          <w:b/>
          <w:bCs/>
          <w:sz w:val="26"/>
          <w:szCs w:val="26"/>
          <w:lang w:val="ru-RU"/>
        </w:rPr>
        <w:t xml:space="preserve">. </w:t>
      </w:r>
      <w:r w:rsidR="0006448D" w:rsidRPr="001C7B99">
        <w:rPr>
          <w:rFonts w:ascii="Times New Roman" w:hAnsi="Times New Roman" w:cs="Times New Roman"/>
          <w:b/>
          <w:bCs/>
          <w:sz w:val="26"/>
          <w:szCs w:val="26"/>
          <w:lang w:val="uk-UA"/>
        </w:rPr>
        <w:t>Рекоменда</w:t>
      </w:r>
      <w:r w:rsidRPr="001C7B99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ції </w:t>
      </w:r>
      <w:r w:rsidR="00986716" w:rsidRPr="001C7B99">
        <w:rPr>
          <w:rFonts w:ascii="Times New Roman" w:hAnsi="Times New Roman" w:cs="Times New Roman"/>
          <w:b/>
          <w:bCs/>
          <w:sz w:val="26"/>
          <w:szCs w:val="26"/>
          <w:lang w:val="uk-UA"/>
        </w:rPr>
        <w:t>НКРЕКП уповноваженому органу</w:t>
      </w:r>
    </w:p>
    <w:p w14:paraId="13E62AEA" w14:textId="7ED0A60D" w:rsidR="00F1317C" w:rsidRPr="00BC0EFB" w:rsidRDefault="00986716" w:rsidP="00B20525">
      <w:pPr>
        <w:pStyle w:val="a9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BC0EFB">
        <w:rPr>
          <w:rFonts w:ascii="Times New Roman" w:hAnsi="Times New Roman" w:cs="Times New Roman"/>
          <w:sz w:val="26"/>
          <w:szCs w:val="26"/>
          <w:lang w:val="uk-UA"/>
        </w:rPr>
        <w:t>_________________________________________________________</w:t>
      </w:r>
      <w:r w:rsidR="001C7B99">
        <w:rPr>
          <w:rFonts w:ascii="Times New Roman" w:hAnsi="Times New Roman" w:cs="Times New Roman"/>
          <w:sz w:val="26"/>
          <w:szCs w:val="26"/>
          <w:lang w:val="uk-UA"/>
        </w:rPr>
        <w:t>___________________</w:t>
      </w:r>
      <w:r w:rsidR="00FC4552">
        <w:rPr>
          <w:rFonts w:ascii="Times New Roman" w:hAnsi="Times New Roman" w:cs="Times New Roman"/>
          <w:sz w:val="26"/>
          <w:szCs w:val="26"/>
          <w:lang w:val="uk-UA"/>
        </w:rPr>
        <w:t xml:space="preserve"> ____________________________________________________________________________ </w:t>
      </w:r>
    </w:p>
    <w:p w14:paraId="59C55D84" w14:textId="77777777" w:rsidR="00B20525" w:rsidRDefault="00B20525" w:rsidP="00A34D47">
      <w:pPr>
        <w:pStyle w:val="a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1C6649FB" w14:textId="05BDB495" w:rsidR="00F1317C" w:rsidRPr="00A34D47" w:rsidRDefault="00F1317C" w:rsidP="00A34D47">
      <w:pPr>
        <w:pStyle w:val="a9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A34D47">
        <w:rPr>
          <w:rFonts w:ascii="Times New Roman" w:hAnsi="Times New Roman" w:cs="Times New Roman"/>
          <w:b/>
          <w:sz w:val="26"/>
          <w:szCs w:val="26"/>
        </w:rPr>
        <w:t>VII</w:t>
      </w:r>
      <w:r w:rsidR="00AB62CF" w:rsidRPr="00A34D47">
        <w:rPr>
          <w:rFonts w:ascii="Times New Roman" w:hAnsi="Times New Roman" w:cs="Times New Roman"/>
          <w:b/>
          <w:sz w:val="26"/>
          <w:szCs w:val="26"/>
        </w:rPr>
        <w:t>I</w:t>
      </w:r>
      <w:r w:rsidRPr="00A34D47">
        <w:rPr>
          <w:rFonts w:ascii="Times New Roman" w:hAnsi="Times New Roman" w:cs="Times New Roman"/>
          <w:b/>
          <w:sz w:val="26"/>
          <w:szCs w:val="26"/>
          <w:lang w:val="ru-RU"/>
        </w:rPr>
        <w:t xml:space="preserve">. </w:t>
      </w:r>
      <w:r w:rsidRPr="00A34D47">
        <w:rPr>
          <w:rFonts w:ascii="Times New Roman" w:hAnsi="Times New Roman" w:cs="Times New Roman"/>
          <w:b/>
          <w:sz w:val="26"/>
          <w:szCs w:val="26"/>
          <w:lang w:val="uk-UA"/>
        </w:rPr>
        <w:t>Висновок</w:t>
      </w:r>
    </w:p>
    <w:p w14:paraId="2D915876" w14:textId="27A61816" w:rsidR="0006448D" w:rsidRPr="00BC0EFB" w:rsidRDefault="0006448D" w:rsidP="0000477A">
      <w:pPr>
        <w:pStyle w:val="a9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BC0EFB">
        <w:rPr>
          <w:rFonts w:ascii="Segoe UI Symbol" w:hAnsi="Segoe UI Symbol" w:cs="Segoe UI Symbol"/>
          <w:sz w:val="26"/>
          <w:szCs w:val="26"/>
          <w:lang w:val="uk-UA"/>
        </w:rPr>
        <w:t>☐</w:t>
      </w:r>
      <w:r w:rsidRPr="00BC0EFB">
        <w:rPr>
          <w:rFonts w:ascii="Times New Roman" w:hAnsi="Times New Roman" w:cs="Times New Roman"/>
          <w:sz w:val="26"/>
          <w:szCs w:val="26"/>
          <w:lang w:val="uk-UA"/>
        </w:rPr>
        <w:t xml:space="preserve"> Порушень не встановлено</w:t>
      </w:r>
    </w:p>
    <w:p w14:paraId="3BFB82F4" w14:textId="7EB74553" w:rsidR="0006448D" w:rsidRPr="00BC0EFB" w:rsidRDefault="0006448D" w:rsidP="0000477A">
      <w:pPr>
        <w:pStyle w:val="a9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BC0EFB">
        <w:rPr>
          <w:rFonts w:ascii="Segoe UI Symbol" w:hAnsi="Segoe UI Symbol" w:cs="Segoe UI Symbol"/>
          <w:sz w:val="26"/>
          <w:szCs w:val="26"/>
          <w:lang w:val="uk-UA"/>
        </w:rPr>
        <w:t>☐</w:t>
      </w:r>
      <w:r w:rsidRPr="00BC0EFB">
        <w:rPr>
          <w:rFonts w:ascii="Times New Roman" w:hAnsi="Times New Roman" w:cs="Times New Roman"/>
          <w:sz w:val="26"/>
          <w:szCs w:val="26"/>
          <w:lang w:val="uk-UA"/>
        </w:rPr>
        <w:t xml:space="preserve"> Встановлено порушення</w:t>
      </w:r>
      <w:r w:rsidR="00AB62CF" w:rsidRPr="00BC0EFB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="00AB62CF" w:rsidRPr="00BC0EFB">
        <w:rPr>
          <w:rFonts w:ascii="Times New Roman" w:hAnsi="Times New Roman" w:cs="Times New Roman"/>
          <w:sz w:val="26"/>
          <w:szCs w:val="26"/>
          <w:lang w:val="uk-UA"/>
        </w:rPr>
        <w:t>вимог законодавства</w:t>
      </w:r>
    </w:p>
    <w:p w14:paraId="3ADBAD8C" w14:textId="361F2A8E" w:rsidR="0006448D" w:rsidRPr="00BC0EFB" w:rsidRDefault="0006448D" w:rsidP="0000477A">
      <w:pPr>
        <w:pStyle w:val="a9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BC0EFB">
        <w:rPr>
          <w:rFonts w:ascii="Segoe UI Symbol" w:hAnsi="Segoe UI Symbol" w:cs="Segoe UI Symbol"/>
          <w:sz w:val="26"/>
          <w:szCs w:val="26"/>
          <w:lang w:val="uk-UA"/>
        </w:rPr>
        <w:t>☐</w:t>
      </w:r>
      <w:r w:rsidRPr="00BC0EFB">
        <w:rPr>
          <w:rFonts w:ascii="Times New Roman" w:hAnsi="Times New Roman" w:cs="Times New Roman"/>
          <w:sz w:val="26"/>
          <w:szCs w:val="26"/>
          <w:lang w:val="uk-UA"/>
        </w:rPr>
        <w:t xml:space="preserve"> Правильність встановлення тарифів неможливо оцінити через недостатність документів</w:t>
      </w:r>
    </w:p>
    <w:p w14:paraId="64B05D0E" w14:textId="5CEEC943" w:rsidR="00AB62CF" w:rsidRPr="00BC0EFB" w:rsidRDefault="00AB62CF" w:rsidP="0000477A">
      <w:pPr>
        <w:pStyle w:val="a9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14:paraId="4FABEDC0" w14:textId="5F382453" w:rsidR="00AB62CF" w:rsidRPr="00BC0EFB" w:rsidRDefault="00AB62CF" w:rsidP="0000477A">
      <w:pPr>
        <w:pStyle w:val="a9"/>
        <w:ind w:firstLine="567"/>
        <w:jc w:val="both"/>
        <w:rPr>
          <w:rFonts w:ascii="Times New Roman" w:hAnsi="Times New Roman" w:cs="Times New Roman"/>
          <w:i/>
          <w:sz w:val="26"/>
          <w:szCs w:val="26"/>
          <w:lang w:val="uk-UA"/>
        </w:rPr>
      </w:pPr>
      <w:r w:rsidRPr="00BC0EFB">
        <w:rPr>
          <w:rFonts w:ascii="Times New Roman" w:hAnsi="Times New Roman" w:cs="Times New Roman"/>
          <w:i/>
          <w:sz w:val="26"/>
          <w:szCs w:val="26"/>
          <w:lang w:val="uk-UA"/>
        </w:rPr>
        <w:t>За наявності порушень у цьому розділі коротко зазначаються їх характер та загальний висновок щодо відповідності встановлення тарифів вимогам законодавства.</w:t>
      </w:r>
    </w:p>
    <w:p w14:paraId="07D6699C" w14:textId="0334356A" w:rsidR="00AB62CF" w:rsidRPr="00A81AFB" w:rsidRDefault="00A81AFB" w:rsidP="0000477A">
      <w:pPr>
        <w:pStyle w:val="a9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>____________________________________________________________________________________________________________________________________________________</w:t>
      </w:r>
    </w:p>
    <w:p w14:paraId="6AB753D4" w14:textId="77777777" w:rsidR="00AB62CF" w:rsidRPr="00BC0EFB" w:rsidRDefault="00AB62CF" w:rsidP="0000477A">
      <w:pPr>
        <w:pStyle w:val="a9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14:paraId="1311D8F9" w14:textId="4504F853" w:rsidR="00A715D2" w:rsidRPr="00BC0EFB" w:rsidRDefault="00986716" w:rsidP="0000477A">
      <w:pPr>
        <w:pStyle w:val="a9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BC0EFB">
        <w:rPr>
          <w:rFonts w:ascii="Times New Roman" w:hAnsi="Times New Roman" w:cs="Times New Roman"/>
          <w:sz w:val="26"/>
          <w:szCs w:val="26"/>
          <w:lang w:val="uk-UA"/>
        </w:rPr>
        <w:t>Посадова особа (посадові особи), яка (які) проводила (проводили) контрольну перевірку</w:t>
      </w:r>
    </w:p>
    <w:p w14:paraId="2EBD91E3" w14:textId="73FDEC44" w:rsidR="00A715D2" w:rsidRPr="00BC0EFB" w:rsidRDefault="00986716" w:rsidP="0000477A">
      <w:pPr>
        <w:pStyle w:val="a9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BC0EFB">
        <w:rPr>
          <w:rFonts w:ascii="Times New Roman" w:hAnsi="Times New Roman" w:cs="Times New Roman"/>
          <w:sz w:val="26"/>
          <w:szCs w:val="26"/>
          <w:lang w:val="uk-UA"/>
        </w:rPr>
        <w:t>_____________________     _________________</w:t>
      </w:r>
      <w:r w:rsidR="001C5862">
        <w:rPr>
          <w:rFonts w:ascii="Times New Roman" w:hAnsi="Times New Roman" w:cs="Times New Roman"/>
          <w:sz w:val="26"/>
          <w:szCs w:val="26"/>
          <w:lang w:val="uk-UA"/>
        </w:rPr>
        <w:t>____</w:t>
      </w:r>
      <w:r w:rsidRPr="00BC0EFB">
        <w:rPr>
          <w:rFonts w:ascii="Times New Roman" w:hAnsi="Times New Roman" w:cs="Times New Roman"/>
          <w:sz w:val="26"/>
          <w:szCs w:val="26"/>
          <w:lang w:val="uk-UA"/>
        </w:rPr>
        <w:t>____</w:t>
      </w:r>
      <w:r w:rsidR="0006448D" w:rsidRPr="00BC0EFB">
        <w:rPr>
          <w:rFonts w:ascii="Times New Roman" w:hAnsi="Times New Roman" w:cs="Times New Roman"/>
          <w:sz w:val="26"/>
          <w:szCs w:val="26"/>
          <w:lang w:val="uk-UA"/>
        </w:rPr>
        <w:t xml:space="preserve">    _____________________</w:t>
      </w:r>
    </w:p>
    <w:p w14:paraId="39928B9B" w14:textId="25F6BB5B" w:rsidR="00A715D2" w:rsidRPr="00BC0EFB" w:rsidRDefault="001760D9" w:rsidP="0000477A">
      <w:pPr>
        <w:pStyle w:val="a9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 xml:space="preserve">             </w:t>
      </w:r>
      <w:r w:rsidR="00986716" w:rsidRPr="00BC0EFB">
        <w:rPr>
          <w:rFonts w:ascii="Times New Roman" w:hAnsi="Times New Roman" w:cs="Times New Roman"/>
          <w:sz w:val="26"/>
          <w:szCs w:val="26"/>
          <w:lang w:val="uk-UA"/>
        </w:rPr>
        <w:t xml:space="preserve">(підпис)                    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    </w:t>
      </w:r>
      <w:r w:rsidR="00986716" w:rsidRPr="00BC0EFB">
        <w:rPr>
          <w:rFonts w:ascii="Times New Roman" w:hAnsi="Times New Roman" w:cs="Times New Roman"/>
          <w:sz w:val="26"/>
          <w:szCs w:val="26"/>
          <w:lang w:val="uk-UA"/>
        </w:rPr>
        <w:t xml:space="preserve">  (</w:t>
      </w:r>
      <w:r w:rsidR="006C2D25">
        <w:rPr>
          <w:rFonts w:ascii="Times New Roman" w:hAnsi="Times New Roman" w:cs="Times New Roman"/>
          <w:sz w:val="26"/>
          <w:szCs w:val="26"/>
          <w:lang w:val="uk-UA"/>
        </w:rPr>
        <w:t>ім’я, ПРІЗВИЩЕ</w:t>
      </w:r>
      <w:r w:rsidR="00986716" w:rsidRPr="00BC0EFB">
        <w:rPr>
          <w:rFonts w:ascii="Times New Roman" w:hAnsi="Times New Roman" w:cs="Times New Roman"/>
          <w:sz w:val="26"/>
          <w:szCs w:val="26"/>
          <w:lang w:val="uk-UA"/>
        </w:rPr>
        <w:t>)</w:t>
      </w:r>
      <w:r w:rsidR="0006448D" w:rsidRPr="00BC0EFB">
        <w:rPr>
          <w:rFonts w:ascii="Times New Roman" w:hAnsi="Times New Roman" w:cs="Times New Roman"/>
          <w:sz w:val="26"/>
          <w:szCs w:val="26"/>
          <w:lang w:val="uk-UA"/>
        </w:rPr>
        <w:t xml:space="preserve">                            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06448D" w:rsidRPr="00BC0EFB">
        <w:rPr>
          <w:rFonts w:ascii="Times New Roman" w:hAnsi="Times New Roman" w:cs="Times New Roman"/>
          <w:sz w:val="26"/>
          <w:szCs w:val="26"/>
          <w:lang w:val="uk-UA"/>
        </w:rPr>
        <w:t xml:space="preserve">   (дата)</w:t>
      </w:r>
    </w:p>
    <w:p w14:paraId="343F9005" w14:textId="658087C5" w:rsidR="00E12E6B" w:rsidRDefault="00E12E6B" w:rsidP="0000477A">
      <w:pPr>
        <w:pStyle w:val="a9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14:paraId="0EE577E5" w14:textId="77777777" w:rsidR="001C5862" w:rsidRPr="00BC0EFB" w:rsidRDefault="001C5862" w:rsidP="0000477A">
      <w:pPr>
        <w:pStyle w:val="a9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14:paraId="4602807E" w14:textId="07FDF228" w:rsidR="00A715D2" w:rsidRPr="00BC0EFB" w:rsidRDefault="00986716" w:rsidP="0000477A">
      <w:pPr>
        <w:pStyle w:val="a9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BC0EFB">
        <w:rPr>
          <w:rFonts w:ascii="Times New Roman" w:hAnsi="Times New Roman" w:cs="Times New Roman"/>
          <w:sz w:val="26"/>
          <w:szCs w:val="26"/>
          <w:lang w:val="uk-UA"/>
        </w:rPr>
        <w:t>Керівник самостійного структурного підрозділу НКРЕКП</w:t>
      </w:r>
    </w:p>
    <w:p w14:paraId="4C54E4A4" w14:textId="41B7982F" w:rsidR="0006448D" w:rsidRPr="00BC0EFB" w:rsidRDefault="0006448D" w:rsidP="0000477A">
      <w:pPr>
        <w:pStyle w:val="a9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BC0EFB">
        <w:rPr>
          <w:rFonts w:ascii="Times New Roman" w:hAnsi="Times New Roman" w:cs="Times New Roman"/>
          <w:sz w:val="26"/>
          <w:szCs w:val="26"/>
          <w:lang w:val="uk-UA"/>
        </w:rPr>
        <w:t>_____________________     ___________________</w:t>
      </w:r>
      <w:r w:rsidR="001C5862">
        <w:rPr>
          <w:rFonts w:ascii="Times New Roman" w:hAnsi="Times New Roman" w:cs="Times New Roman"/>
          <w:sz w:val="26"/>
          <w:szCs w:val="26"/>
          <w:lang w:val="uk-UA"/>
        </w:rPr>
        <w:t>___</w:t>
      </w:r>
      <w:r w:rsidR="001760D9">
        <w:rPr>
          <w:rFonts w:ascii="Times New Roman" w:hAnsi="Times New Roman" w:cs="Times New Roman"/>
          <w:sz w:val="26"/>
          <w:szCs w:val="26"/>
          <w:lang w:val="uk-UA"/>
        </w:rPr>
        <w:t>_</w:t>
      </w:r>
      <w:r w:rsidRPr="00BC0EFB">
        <w:rPr>
          <w:rFonts w:ascii="Times New Roman" w:hAnsi="Times New Roman" w:cs="Times New Roman"/>
          <w:sz w:val="26"/>
          <w:szCs w:val="26"/>
          <w:lang w:val="uk-UA"/>
        </w:rPr>
        <w:t>__    _____________________</w:t>
      </w:r>
    </w:p>
    <w:p w14:paraId="6FD448D5" w14:textId="2B12D280" w:rsidR="0006448D" w:rsidRPr="00BC0EFB" w:rsidRDefault="001760D9" w:rsidP="0000477A">
      <w:pPr>
        <w:pStyle w:val="a9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 xml:space="preserve">               </w:t>
      </w:r>
      <w:r w:rsidR="0006448D" w:rsidRPr="00BC0EFB">
        <w:rPr>
          <w:rFonts w:ascii="Times New Roman" w:hAnsi="Times New Roman" w:cs="Times New Roman"/>
          <w:sz w:val="26"/>
          <w:szCs w:val="26"/>
          <w:lang w:val="uk-UA"/>
        </w:rPr>
        <w:t xml:space="preserve">(підпис)                          </w:t>
      </w:r>
      <w:r w:rsidR="000A353C">
        <w:rPr>
          <w:rFonts w:ascii="Times New Roman" w:hAnsi="Times New Roman" w:cs="Times New Roman"/>
          <w:sz w:val="26"/>
          <w:szCs w:val="26"/>
          <w:lang w:val="uk-UA"/>
        </w:rPr>
        <w:t>(і</w:t>
      </w:r>
      <w:r w:rsidR="006C2D25" w:rsidRPr="006C2D25">
        <w:rPr>
          <w:rFonts w:ascii="Times New Roman" w:hAnsi="Times New Roman" w:cs="Times New Roman"/>
          <w:sz w:val="26"/>
          <w:szCs w:val="26"/>
          <w:lang w:val="uk-UA"/>
        </w:rPr>
        <w:t>м’я, ПРІЗВИЩЕ</w:t>
      </w:r>
      <w:r w:rsidR="0006448D" w:rsidRPr="00BC0EFB">
        <w:rPr>
          <w:rFonts w:ascii="Times New Roman" w:hAnsi="Times New Roman" w:cs="Times New Roman"/>
          <w:sz w:val="26"/>
          <w:szCs w:val="26"/>
          <w:lang w:val="uk-UA"/>
        </w:rPr>
        <w:t xml:space="preserve">)                              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 </w:t>
      </w:r>
      <w:r w:rsidR="0006448D" w:rsidRPr="00BC0EFB">
        <w:rPr>
          <w:rFonts w:ascii="Times New Roman" w:hAnsi="Times New Roman" w:cs="Times New Roman"/>
          <w:sz w:val="26"/>
          <w:szCs w:val="26"/>
          <w:lang w:val="uk-UA"/>
        </w:rPr>
        <w:t>(дата)</w:t>
      </w:r>
    </w:p>
    <w:p w14:paraId="795A24EE" w14:textId="6286115C" w:rsidR="00A715D2" w:rsidRPr="00BC0EFB" w:rsidRDefault="00A715D2" w:rsidP="0000477A">
      <w:pPr>
        <w:pStyle w:val="a9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sectPr w:rsidR="00A715D2" w:rsidRPr="00BC0EFB" w:rsidSect="00690DB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134" w:right="567" w:bottom="1701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13DC7F" w14:textId="77777777" w:rsidR="00C84CB8" w:rsidRDefault="00C84CB8" w:rsidP="00690DB7">
      <w:pPr>
        <w:spacing w:after="0" w:line="240" w:lineRule="auto"/>
      </w:pPr>
      <w:r>
        <w:separator/>
      </w:r>
    </w:p>
  </w:endnote>
  <w:endnote w:type="continuationSeparator" w:id="0">
    <w:p w14:paraId="72A543E8" w14:textId="77777777" w:rsidR="00C84CB8" w:rsidRDefault="00C84CB8" w:rsidP="00690D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4ABB9B" w14:textId="77777777" w:rsidR="00690DB7" w:rsidRDefault="00690DB7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702370" w14:textId="77777777" w:rsidR="00690DB7" w:rsidRDefault="00690DB7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778B17" w14:textId="77777777" w:rsidR="00690DB7" w:rsidRDefault="00690DB7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639A0C" w14:textId="77777777" w:rsidR="00C84CB8" w:rsidRDefault="00C84CB8" w:rsidP="00690DB7">
      <w:pPr>
        <w:spacing w:after="0" w:line="240" w:lineRule="auto"/>
      </w:pPr>
      <w:r>
        <w:separator/>
      </w:r>
    </w:p>
  </w:footnote>
  <w:footnote w:type="continuationSeparator" w:id="0">
    <w:p w14:paraId="5300129D" w14:textId="77777777" w:rsidR="00C84CB8" w:rsidRDefault="00C84CB8" w:rsidP="00690D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E0DE87" w14:textId="77777777" w:rsidR="00690DB7" w:rsidRDefault="00690DB7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10374499"/>
      <w:docPartObj>
        <w:docPartGallery w:val="Page Numbers (Top of Page)"/>
        <w:docPartUnique/>
      </w:docPartObj>
    </w:sdtPr>
    <w:sdtContent>
      <w:p w14:paraId="55410557" w14:textId="2987AB46" w:rsidR="00690DB7" w:rsidRDefault="00690DB7">
        <w:pPr>
          <w:pStyle w:val="a5"/>
          <w:jc w:val="center"/>
        </w:pPr>
        <w:r w:rsidRPr="00690DB7">
          <w:rPr>
            <w:sz w:val="24"/>
            <w:szCs w:val="24"/>
          </w:rPr>
          <w:fldChar w:fldCharType="begin"/>
        </w:r>
        <w:r w:rsidRPr="00690DB7">
          <w:rPr>
            <w:sz w:val="24"/>
            <w:szCs w:val="24"/>
          </w:rPr>
          <w:instrText>PAGE   \* MERGEFORMAT</w:instrText>
        </w:r>
        <w:r w:rsidRPr="00690DB7">
          <w:rPr>
            <w:sz w:val="24"/>
            <w:szCs w:val="24"/>
          </w:rPr>
          <w:fldChar w:fldCharType="separate"/>
        </w:r>
        <w:r w:rsidRPr="00690DB7">
          <w:rPr>
            <w:sz w:val="24"/>
            <w:szCs w:val="24"/>
            <w:lang w:val="uk-UA"/>
          </w:rPr>
          <w:t>2</w:t>
        </w:r>
        <w:r w:rsidRPr="00690DB7">
          <w:rPr>
            <w:sz w:val="24"/>
            <w:szCs w:val="24"/>
          </w:rPr>
          <w:fldChar w:fldCharType="end"/>
        </w:r>
      </w:p>
    </w:sdtContent>
  </w:sdt>
  <w:p w14:paraId="17EC04CF" w14:textId="77777777" w:rsidR="00690DB7" w:rsidRDefault="00690DB7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CFD3CE" w14:textId="77777777" w:rsidR="00690DB7" w:rsidRDefault="00690DB7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097872399">
    <w:abstractNumId w:val="8"/>
  </w:num>
  <w:num w:numId="2" w16cid:durableId="221864897">
    <w:abstractNumId w:val="6"/>
  </w:num>
  <w:num w:numId="3" w16cid:durableId="1215315021">
    <w:abstractNumId w:val="5"/>
  </w:num>
  <w:num w:numId="4" w16cid:durableId="2096778705">
    <w:abstractNumId w:val="4"/>
  </w:num>
  <w:num w:numId="5" w16cid:durableId="1753158674">
    <w:abstractNumId w:val="7"/>
  </w:num>
  <w:num w:numId="6" w16cid:durableId="447895076">
    <w:abstractNumId w:val="3"/>
  </w:num>
  <w:num w:numId="7" w16cid:durableId="988481260">
    <w:abstractNumId w:val="2"/>
  </w:num>
  <w:num w:numId="8" w16cid:durableId="1399286467">
    <w:abstractNumId w:val="1"/>
  </w:num>
  <w:num w:numId="9" w16cid:durableId="3729223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0477A"/>
    <w:rsid w:val="00034616"/>
    <w:rsid w:val="000513C9"/>
    <w:rsid w:val="0006063C"/>
    <w:rsid w:val="0006448D"/>
    <w:rsid w:val="000738D3"/>
    <w:rsid w:val="00083AE1"/>
    <w:rsid w:val="000A353C"/>
    <w:rsid w:val="000D3DB4"/>
    <w:rsid w:val="000D7917"/>
    <w:rsid w:val="000E0FA8"/>
    <w:rsid w:val="0015074B"/>
    <w:rsid w:val="001760D9"/>
    <w:rsid w:val="001B4C80"/>
    <w:rsid w:val="001C5862"/>
    <w:rsid w:val="001C7B99"/>
    <w:rsid w:val="0029639D"/>
    <w:rsid w:val="003157AF"/>
    <w:rsid w:val="00326F90"/>
    <w:rsid w:val="0035115D"/>
    <w:rsid w:val="0040325A"/>
    <w:rsid w:val="004B1ACE"/>
    <w:rsid w:val="004E609A"/>
    <w:rsid w:val="00683F2D"/>
    <w:rsid w:val="00690DB7"/>
    <w:rsid w:val="0069162C"/>
    <w:rsid w:val="006C2D25"/>
    <w:rsid w:val="007C049A"/>
    <w:rsid w:val="007C069D"/>
    <w:rsid w:val="008011E9"/>
    <w:rsid w:val="00893844"/>
    <w:rsid w:val="008F0F04"/>
    <w:rsid w:val="009104A5"/>
    <w:rsid w:val="00914C46"/>
    <w:rsid w:val="009330F6"/>
    <w:rsid w:val="0094339A"/>
    <w:rsid w:val="00986716"/>
    <w:rsid w:val="009B384C"/>
    <w:rsid w:val="00A34D47"/>
    <w:rsid w:val="00A715D2"/>
    <w:rsid w:val="00A81AFB"/>
    <w:rsid w:val="00AA1D8D"/>
    <w:rsid w:val="00AB62CF"/>
    <w:rsid w:val="00AC17D2"/>
    <w:rsid w:val="00B12703"/>
    <w:rsid w:val="00B20525"/>
    <w:rsid w:val="00B47730"/>
    <w:rsid w:val="00BC0EFB"/>
    <w:rsid w:val="00BF17E4"/>
    <w:rsid w:val="00C84CB8"/>
    <w:rsid w:val="00C908B4"/>
    <w:rsid w:val="00C90AE7"/>
    <w:rsid w:val="00CB0664"/>
    <w:rsid w:val="00CF0610"/>
    <w:rsid w:val="00DC7BE0"/>
    <w:rsid w:val="00E122F3"/>
    <w:rsid w:val="00E12E6B"/>
    <w:rsid w:val="00E53327"/>
    <w:rsid w:val="00F1317C"/>
    <w:rsid w:val="00F627BC"/>
    <w:rsid w:val="00F70ABA"/>
    <w:rsid w:val="00FA73A4"/>
    <w:rsid w:val="00FB5AD3"/>
    <w:rsid w:val="00FC4552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B77CA64"/>
  <w14:defaultImageDpi w14:val="300"/>
  <w15:docId w15:val="{CB5B7776-7102-4DBC-BE97-AE2E909820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FC693F"/>
    <w:rPr>
      <w:rFonts w:ascii="Times New Roman" w:hAnsi="Times New Roman"/>
      <w:sz w:val="28"/>
    </w:rPr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і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і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Назва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і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и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и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и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у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af5">
    <w:name w:val="Quote"/>
    <w:basedOn w:val="a1"/>
    <w:next w:val="a1"/>
    <w:link w:val="af6"/>
    <w:uiPriority w:val="29"/>
    <w:qFormat/>
    <w:rsid w:val="00FC693F"/>
    <w:rPr>
      <w:i/>
      <w:iCs/>
      <w:color w:val="000000" w:themeColor="text1"/>
    </w:rPr>
  </w:style>
  <w:style w:type="character" w:customStyle="1" w:styleId="af6">
    <w:name w:val="Цитата Знак"/>
    <w:basedOn w:val="a2"/>
    <w:link w:val="af5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7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8">
    <w:name w:val="Strong"/>
    <w:basedOn w:val="a2"/>
    <w:uiPriority w:val="22"/>
    <w:qFormat/>
    <w:rsid w:val="00FC693F"/>
    <w:rPr>
      <w:b/>
      <w:bCs/>
    </w:rPr>
  </w:style>
  <w:style w:type="character" w:styleId="af9">
    <w:name w:val="Emphasis"/>
    <w:basedOn w:val="a2"/>
    <w:uiPriority w:val="20"/>
    <w:qFormat/>
    <w:rsid w:val="00FC693F"/>
    <w:rPr>
      <w:i/>
      <w:iCs/>
    </w:rPr>
  </w:style>
  <w:style w:type="paragraph" w:styleId="afa">
    <w:name w:val="Intense Quote"/>
    <w:basedOn w:val="a1"/>
    <w:next w:val="a1"/>
    <w:link w:val="afb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b">
    <w:name w:val="Насичена цитата Знак"/>
    <w:basedOn w:val="a2"/>
    <w:link w:val="afa"/>
    <w:uiPriority w:val="30"/>
    <w:rsid w:val="00FC693F"/>
    <w:rPr>
      <w:b/>
      <w:bCs/>
      <w:i/>
      <w:iCs/>
      <w:color w:val="4F81BD" w:themeColor="accent1"/>
    </w:rPr>
  </w:style>
  <w:style w:type="character" w:styleId="afc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d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e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f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f0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1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2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3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1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27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37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41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51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61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4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12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28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38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42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52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62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5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13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29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39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43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53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63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4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10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20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30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40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a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10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20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30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40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50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60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7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11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21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31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41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b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11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21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31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41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51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61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8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12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22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32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42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c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12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22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32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42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52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62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a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10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20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30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40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50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60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6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19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2d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3b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44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54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64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7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1a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2e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3c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45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55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65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8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1b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2f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3d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46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56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66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9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c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2f0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3e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47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57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67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710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D322BF9A-E6DF-409D-A832-C05A06BB84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2263</Words>
  <Characters>1290</Characters>
  <Application>Microsoft Office Word</Application>
  <DocSecurity>0</DocSecurity>
  <Lines>10</Lines>
  <Paragraphs>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3546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ModifiedBy>Галина Трембовецька</cp:lastModifiedBy>
  <cp:revision>6</cp:revision>
  <cp:lastPrinted>2026-07-20T08:31:00Z</cp:lastPrinted>
  <dcterms:created xsi:type="dcterms:W3CDTF">2026-07-20T09:02:00Z</dcterms:created>
  <dcterms:modified xsi:type="dcterms:W3CDTF">2026-07-27T13:47:00Z</dcterms:modified>
  <cp:category/>
</cp:coreProperties>
</file>